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DAC6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68250A">
        <w:rPr>
          <w:b/>
          <w:i/>
          <w:noProof/>
          <w:sz w:val="28"/>
        </w:rPr>
        <w:t>289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ADF227" w:rsidR="001E41F3" w:rsidRPr="00410371" w:rsidRDefault="00E367DF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E16332">
              <w:rPr>
                <w:b/>
                <w:noProof/>
                <w:sz w:val="28"/>
              </w:rPr>
              <w:t>521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4F850" w:rsidR="001E41F3" w:rsidRPr="00410371" w:rsidRDefault="00E367DF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68250A">
              <w:rPr>
                <w:b/>
                <w:noProof/>
                <w:sz w:val="28"/>
              </w:rPr>
              <w:t>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E367DF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DD865" w:rsidR="001E41F3" w:rsidRPr="00410371" w:rsidRDefault="00E367DF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</w:t>
            </w:r>
            <w:r w:rsidR="00E16332">
              <w:rPr>
                <w:b/>
                <w:noProof/>
                <w:sz w:val="28"/>
              </w:rPr>
              <w:t>7</w:t>
            </w:r>
            <w:r w:rsidR="00426AAF">
              <w:rPr>
                <w:b/>
                <w:noProof/>
                <w:sz w:val="28"/>
              </w:rPr>
              <w:t>.</w:t>
            </w:r>
            <w:r w:rsidR="00E16332">
              <w:rPr>
                <w:b/>
                <w:noProof/>
                <w:sz w:val="28"/>
              </w:rPr>
              <w:t>9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50BB5" w:rsidR="001E41F3" w:rsidRDefault="00E367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75B9">
              <w:t>Corrections on BSF Notification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E367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E367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5D1CF" w:rsidR="001E41F3" w:rsidRDefault="003022FC">
            <w:pPr>
              <w:pStyle w:val="CRCoverPage"/>
              <w:spacing w:after="0"/>
              <w:ind w:left="100"/>
              <w:rPr>
                <w:noProof/>
              </w:rPr>
            </w:pPr>
            <w:r w:rsidRPr="003D4D95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E367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E367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BA01E" w:rsidR="001E41F3" w:rsidRDefault="00E367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3022F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B6FE9" w14:textId="033C6DBE" w:rsidR="001E41F3" w:rsidRDefault="00072C93" w:rsidP="0072231E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</w:rPr>
              <w:t>The definition of the BsfNotification data type in the OpenAPI file is misaligned with the main body, i.e., t</w:t>
            </w:r>
            <w:r w:rsidR="00280AF8">
              <w:rPr>
                <w:noProof/>
              </w:rPr>
              <w:t xml:space="preserve">he </w:t>
            </w:r>
            <w:r w:rsidR="00280AF8">
              <w:t>"</w:t>
            </w:r>
            <w:proofErr w:type="spellStart"/>
            <w:r w:rsidR="00280AF8">
              <w:t>pcfId</w:t>
            </w:r>
            <w:proofErr w:type="spellEnd"/>
            <w:r w:rsidR="00280AF8" w:rsidRPr="0044719E">
              <w:t>"</w:t>
            </w:r>
            <w:r w:rsidR="00280AF8">
              <w:t>, "</w:t>
            </w:r>
            <w:proofErr w:type="spellStart"/>
            <w:r w:rsidR="00280AF8">
              <w:t>pcfSetId</w:t>
            </w:r>
            <w:proofErr w:type="spellEnd"/>
            <w:r w:rsidR="00280AF8" w:rsidRPr="0044719E">
              <w:t>"</w:t>
            </w:r>
            <w:r w:rsidR="00280AF8">
              <w:t xml:space="preserve"> and "</w:t>
            </w:r>
            <w:proofErr w:type="spellStart"/>
            <w:r w:rsidR="00280AF8">
              <w:rPr>
                <w:rFonts w:eastAsia="等线"/>
              </w:rPr>
              <w:t>bindLevel</w:t>
            </w:r>
            <w:proofErr w:type="spellEnd"/>
            <w:r w:rsidR="00280AF8" w:rsidRPr="0044719E">
              <w:t>"</w:t>
            </w:r>
            <w:r w:rsidR="00280AF8">
              <w:t xml:space="preserve"> attributes within </w:t>
            </w:r>
            <w:r w:rsidR="00A30EE2">
              <w:rPr>
                <w:lang w:eastAsia="zh-CN"/>
              </w:rPr>
              <w:t xml:space="preserve">BsfNotification </w:t>
            </w:r>
            <w:r w:rsidR="00280AF8">
              <w:rPr>
                <w:lang w:eastAsia="zh-CN"/>
              </w:rPr>
              <w:t xml:space="preserve">data type are </w:t>
            </w:r>
            <w:r w:rsidR="00280AF8">
              <w:rPr>
                <w:noProof/>
              </w:rPr>
              <w:t>missing in the main body</w:t>
            </w:r>
            <w:r w:rsidR="00280AF8">
              <w:rPr>
                <w:lang w:eastAsia="zh-CN"/>
              </w:rPr>
              <w:t xml:space="preserve"> as follow.</w:t>
            </w:r>
          </w:p>
          <w:p w14:paraId="589C79EC" w14:textId="77777777" w:rsidR="00403291" w:rsidRPr="00403291" w:rsidRDefault="00403291" w:rsidP="0072231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BsfNotification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</w:t>
            </w:r>
          </w:p>
          <w:p w14:paraId="05FE3771" w14:textId="77777777" w:rsidR="00403291" w:rsidRPr="00403291" w:rsidRDefault="00403291" w:rsidP="0072231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description: Contains the event notifications.</w:t>
            </w:r>
          </w:p>
          <w:p w14:paraId="04A1A253" w14:textId="77777777" w:rsidR="00403291" w:rsidRPr="00403291" w:rsidRDefault="00403291" w:rsidP="0072231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type: object</w:t>
            </w:r>
          </w:p>
          <w:p w14:paraId="47DD0D70" w14:textId="77777777" w:rsidR="00403291" w:rsidRPr="00403291" w:rsidRDefault="00403291" w:rsidP="0072231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properties:</w:t>
            </w:r>
          </w:p>
          <w:p w14:paraId="06595FE0" w14:textId="77777777" w:rsidR="00403291" w:rsidRPr="00403291" w:rsidRDefault="00403291" w:rsidP="0072231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  <w:lang w:eastAsia="zh-CN"/>
              </w:rPr>
              <w:t>notifCorreId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</w:t>
            </w:r>
          </w:p>
          <w:p w14:paraId="2DBFD437" w14:textId="77777777" w:rsidR="00403291" w:rsidRPr="00403291" w:rsidRDefault="00403291" w:rsidP="0072231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type: string</w:t>
            </w:r>
          </w:p>
          <w:p w14:paraId="333D1288" w14:textId="77777777" w:rsidR="00403291" w:rsidRPr="00403291" w:rsidRDefault="00403291" w:rsidP="0072231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description: Notification Correlation ID assigned by the NF service consumer.</w:t>
            </w:r>
          </w:p>
          <w:p w14:paraId="48FCA8FF" w14:textId="77777777" w:rsidR="00403291" w:rsidRPr="00403291" w:rsidRDefault="00403291" w:rsidP="0072231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  <w:highlight w:val="yellow"/>
              </w:rPr>
              <w:t>pcfId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</w:t>
            </w:r>
          </w:p>
          <w:p w14:paraId="1FEC2451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$ref: 'TS29571_CommonData.yaml#/components/schemas/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NfInstanceId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'</w:t>
            </w:r>
          </w:p>
          <w:p w14:paraId="4139FD8F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  <w:highlight w:val="yellow"/>
              </w:rPr>
              <w:t>pcfSetId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</w:t>
            </w:r>
          </w:p>
          <w:p w14:paraId="68C13163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$ref: 'TS29571_CommonData.yaml#/components/schemas/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NfSetId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'</w:t>
            </w:r>
          </w:p>
          <w:p w14:paraId="56908605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等线" w:hAnsi="Courier New"/>
                <w:i/>
                <w:sz w:val="14"/>
              </w:rPr>
              <w:t xml:space="preserve">        </w:t>
            </w:r>
            <w:proofErr w:type="spellStart"/>
            <w:r w:rsidRPr="00403291">
              <w:rPr>
                <w:rFonts w:ascii="Courier New" w:eastAsia="等线" w:hAnsi="Courier New"/>
                <w:i/>
                <w:sz w:val="14"/>
                <w:highlight w:val="yellow"/>
              </w:rPr>
              <w:t>bindLevel</w:t>
            </w:r>
            <w:proofErr w:type="spellEnd"/>
            <w:r w:rsidRPr="00403291">
              <w:rPr>
                <w:rFonts w:ascii="Courier New" w:eastAsia="等线" w:hAnsi="Courier New"/>
                <w:i/>
                <w:sz w:val="14"/>
              </w:rPr>
              <w:t>:</w:t>
            </w:r>
          </w:p>
          <w:p w14:paraId="01724C9B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等线" w:hAnsi="Courier New"/>
                <w:i/>
                <w:sz w:val="14"/>
              </w:rPr>
              <w:t xml:space="preserve">          $ref: '#/components/schemas/</w:t>
            </w:r>
            <w:proofErr w:type="spellStart"/>
            <w:r w:rsidRPr="00403291">
              <w:rPr>
                <w:rFonts w:ascii="Courier New" w:eastAsia="等线" w:hAnsi="Courier New"/>
                <w:i/>
                <w:sz w:val="14"/>
              </w:rPr>
              <w:t>BindingLevel</w:t>
            </w:r>
            <w:proofErr w:type="spellEnd"/>
            <w:r w:rsidRPr="00403291">
              <w:rPr>
                <w:rFonts w:ascii="Courier New" w:eastAsia="等线" w:hAnsi="Courier New"/>
                <w:i/>
                <w:sz w:val="14"/>
              </w:rPr>
              <w:t>'</w:t>
            </w:r>
          </w:p>
          <w:p w14:paraId="18F1812C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eventNotifs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</w:t>
            </w:r>
          </w:p>
          <w:p w14:paraId="03F52492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type: array</w:t>
            </w:r>
          </w:p>
          <w:p w14:paraId="6E889AC3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items:</w:t>
            </w:r>
          </w:p>
          <w:p w14:paraId="09A6295C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  $ref: '#/components/schemas/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BsfEventNotification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'</w:t>
            </w:r>
          </w:p>
          <w:p w14:paraId="468D69B1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minItems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 1</w:t>
            </w:r>
          </w:p>
          <w:p w14:paraId="3A1C78C7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description: Notifications about Individual Events.</w:t>
            </w:r>
          </w:p>
          <w:p w14:paraId="71523D16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等线" w:hAnsi="Courier New"/>
                <w:i/>
                <w:sz w:val="14"/>
              </w:rPr>
              <w:t xml:space="preserve">      required:</w:t>
            </w:r>
          </w:p>
          <w:p w14:paraId="7AFE6A2D" w14:textId="77777777" w:rsidR="00403291" w:rsidRPr="00403291" w:rsidRDefault="00403291" w:rsidP="0040329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等线" w:hAnsi="Courier New"/>
                <w:i/>
                <w:sz w:val="14"/>
              </w:rPr>
              <w:t xml:space="preserve">        - </w:t>
            </w:r>
            <w:proofErr w:type="spellStart"/>
            <w:r w:rsidRPr="00403291">
              <w:rPr>
                <w:rFonts w:ascii="Courier New" w:eastAsia="等线" w:hAnsi="Courier New"/>
                <w:i/>
                <w:sz w:val="14"/>
              </w:rPr>
              <w:t>notifCorreId</w:t>
            </w:r>
            <w:proofErr w:type="spellEnd"/>
          </w:p>
          <w:p w14:paraId="0D3C43DA" w14:textId="77777777" w:rsidR="00403291" w:rsidRPr="00403291" w:rsidRDefault="00403291" w:rsidP="0072231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等线" w:hAnsi="Courier New"/>
                <w:i/>
                <w:sz w:val="14"/>
              </w:rPr>
              <w:t xml:space="preserve">        - </w:t>
            </w:r>
            <w:proofErr w:type="spellStart"/>
            <w:r w:rsidRPr="00403291">
              <w:rPr>
                <w:rFonts w:ascii="Courier New" w:eastAsia="等线" w:hAnsi="Courier New"/>
                <w:i/>
                <w:sz w:val="14"/>
              </w:rPr>
              <w:t>eventNotifs</w:t>
            </w:r>
            <w:proofErr w:type="spellEnd"/>
          </w:p>
          <w:p w14:paraId="708AA7DE" w14:textId="7CBB9F76" w:rsidR="00280AF8" w:rsidRDefault="00712916" w:rsidP="0072231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Meanwhile, these three attributes are not required in the notification. Hence, it is propose to </w:t>
            </w:r>
            <w:r w:rsidR="00DC62B0">
              <w:rPr>
                <w:noProof/>
              </w:rPr>
              <w:t>correct the OpenAPI file to align with the main body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D46E1" w:rsidR="001E41F3" w:rsidRDefault="00DC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</w:t>
            </w:r>
            <w:r w:rsidR="00C313A2">
              <w:rPr>
                <w:noProof/>
              </w:rPr>
              <w:t>ve</w:t>
            </w:r>
            <w:r>
              <w:rPr>
                <w:noProof/>
              </w:rPr>
              <w:t xml:space="preserve">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848DB" w:rsidR="001E41F3" w:rsidRDefault="005B2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A2903" w:rsidR="001E41F3" w:rsidRDefault="00931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A125FE" w:rsidR="001E41F3" w:rsidRDefault="003A2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33253B" w14:textId="77777777" w:rsidR="00903EE6" w:rsidRDefault="00903EE6" w:rsidP="00903EE6">
      <w:pPr>
        <w:pStyle w:val="1"/>
      </w:pPr>
      <w:bookmarkStart w:id="2" w:name="_Toc83233217"/>
      <w:bookmarkStart w:id="3" w:name="_Toc63194135"/>
      <w:bookmarkStart w:id="4" w:name="_Toc36103068"/>
      <w:bookmarkStart w:id="5" w:name="_Toc104546130"/>
      <w:bookmarkStart w:id="6" w:name="_Toc56634770"/>
      <w:bookmarkStart w:id="7" w:name="_Toc45134103"/>
      <w:bookmarkStart w:id="8" w:name="_Toc34251372"/>
      <w:bookmarkStart w:id="9" w:name="_Toc90656347"/>
      <w:bookmarkStart w:id="10" w:name="_Toc112935929"/>
      <w:bookmarkStart w:id="11" w:name="_Toc70542049"/>
      <w:bookmarkStart w:id="12" w:name="_Toc100955472"/>
      <w:bookmarkStart w:id="13" w:name="_Toc85528295"/>
      <w:bookmarkStart w:id="14" w:name="_Toc51763166"/>
      <w:bookmarkStart w:id="15" w:name="_Toc66233886"/>
      <w:bookmarkStart w:id="16" w:name="_Toc94034219"/>
      <w:bookmarkStart w:id="17" w:name="_Toc28012927"/>
      <w:bookmarkStart w:id="18" w:name="_Toc114134311"/>
      <w:bookmarkStart w:id="19" w:name="_Toc97197834"/>
      <w:bookmarkStart w:id="20" w:name="_Toc43388821"/>
      <w:bookmarkStart w:id="21" w:name="_Toc59018065"/>
      <w:bookmarkStart w:id="22" w:name="_Toc68169103"/>
      <w:bookmarkStart w:id="23" w:name="_Toc120677543"/>
      <w:bookmarkStart w:id="24" w:name="_Toc66233223"/>
      <w:bookmarkStart w:id="25" w:name="_Toc138755918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E282E8F" w14:textId="77777777" w:rsidR="00903EE6" w:rsidRDefault="00903EE6" w:rsidP="00903EE6">
      <w:pPr>
        <w:pStyle w:val="PL"/>
      </w:pPr>
      <w:bookmarkStart w:id="26" w:name="OLE_LINK1"/>
      <w:bookmarkStart w:id="27" w:name="OLE_LINK2"/>
      <w:r>
        <w:t>openapi: 3.0.0</w:t>
      </w:r>
    </w:p>
    <w:p w14:paraId="468F13F8" w14:textId="77777777" w:rsidR="00903EE6" w:rsidRDefault="00903EE6" w:rsidP="00903EE6">
      <w:pPr>
        <w:pStyle w:val="PL"/>
      </w:pPr>
    </w:p>
    <w:p w14:paraId="79FDD9C5" w14:textId="77777777" w:rsidR="00903EE6" w:rsidRDefault="00903EE6" w:rsidP="00903EE6">
      <w:pPr>
        <w:pStyle w:val="PL"/>
      </w:pPr>
      <w:r>
        <w:t>info:</w:t>
      </w:r>
    </w:p>
    <w:p w14:paraId="1A98621D" w14:textId="77777777" w:rsidR="00903EE6" w:rsidRDefault="00903EE6" w:rsidP="00903EE6">
      <w:pPr>
        <w:pStyle w:val="PL"/>
      </w:pPr>
      <w:r>
        <w:t xml:space="preserve">  version: 1.3.1</w:t>
      </w:r>
    </w:p>
    <w:p w14:paraId="62F8BCA3" w14:textId="77777777" w:rsidR="00903EE6" w:rsidRDefault="00903EE6" w:rsidP="00903EE6">
      <w:pPr>
        <w:pStyle w:val="PL"/>
      </w:pPr>
      <w:r>
        <w:t xml:space="preserve">  title: Nbsf_Management</w:t>
      </w:r>
    </w:p>
    <w:p w14:paraId="7B69ABB4" w14:textId="77777777" w:rsidR="00903EE6" w:rsidRDefault="00903EE6" w:rsidP="00903EE6">
      <w:pPr>
        <w:pStyle w:val="PL"/>
      </w:pPr>
      <w:r>
        <w:t xml:space="preserve">  description: |</w:t>
      </w:r>
    </w:p>
    <w:p w14:paraId="1FED0736" w14:textId="77777777" w:rsidR="00903EE6" w:rsidRDefault="00903EE6" w:rsidP="00903EE6">
      <w:pPr>
        <w:pStyle w:val="PL"/>
      </w:pPr>
      <w:r>
        <w:t xml:space="preserve">    Binding Support Management Service API.  </w:t>
      </w:r>
    </w:p>
    <w:p w14:paraId="633A6EF8" w14:textId="77777777" w:rsidR="00903EE6" w:rsidRDefault="00903EE6" w:rsidP="00903EE6">
      <w:pPr>
        <w:pStyle w:val="PL"/>
      </w:pPr>
      <w:r>
        <w:t xml:space="preserve">    © 2022, 3GPP Organizational Partners (ARIB, ATIS, CCSA, ETSI, TSDSI, TTA, TTC).  </w:t>
      </w:r>
    </w:p>
    <w:p w14:paraId="53BFFD74" w14:textId="77777777" w:rsidR="00903EE6" w:rsidRDefault="00903EE6" w:rsidP="00903EE6">
      <w:pPr>
        <w:pStyle w:val="PL"/>
      </w:pPr>
      <w:r>
        <w:t xml:space="preserve">    All rights reserved.</w:t>
      </w:r>
    </w:p>
    <w:p w14:paraId="076B316C" w14:textId="77777777" w:rsidR="00903EE6" w:rsidRDefault="00903EE6" w:rsidP="00903EE6">
      <w:pPr>
        <w:pStyle w:val="PL"/>
      </w:pPr>
    </w:p>
    <w:p w14:paraId="3653AD6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32F8ECC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V17.7.0;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12860E2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3BDA23DF" w14:textId="77777777" w:rsidR="00903EE6" w:rsidRDefault="00903EE6" w:rsidP="00903EE6">
      <w:pPr>
        <w:pStyle w:val="PL"/>
      </w:pPr>
    </w:p>
    <w:p w14:paraId="3A9EE7D8" w14:textId="77777777" w:rsidR="00903EE6" w:rsidRDefault="00903EE6" w:rsidP="00903EE6">
      <w:pPr>
        <w:pStyle w:val="PL"/>
      </w:pPr>
      <w:r>
        <w:t>servers:</w:t>
      </w:r>
    </w:p>
    <w:p w14:paraId="7D312E65" w14:textId="77777777" w:rsidR="00903EE6" w:rsidRDefault="00903EE6" w:rsidP="00903EE6">
      <w:pPr>
        <w:pStyle w:val="PL"/>
      </w:pPr>
      <w:r>
        <w:t xml:space="preserve">  - url: '{apiRoot}/nbsf-management/v1'</w:t>
      </w:r>
    </w:p>
    <w:p w14:paraId="62CDCC3B" w14:textId="77777777" w:rsidR="00903EE6" w:rsidRDefault="00903EE6" w:rsidP="00903EE6">
      <w:pPr>
        <w:pStyle w:val="PL"/>
      </w:pPr>
      <w:r>
        <w:t xml:space="preserve">    variables:</w:t>
      </w:r>
    </w:p>
    <w:p w14:paraId="0C20D0DF" w14:textId="77777777" w:rsidR="00903EE6" w:rsidRDefault="00903EE6" w:rsidP="00903EE6">
      <w:pPr>
        <w:pStyle w:val="PL"/>
      </w:pPr>
      <w:r>
        <w:t xml:space="preserve">      apiRoot:</w:t>
      </w:r>
    </w:p>
    <w:p w14:paraId="61F9C1E4" w14:textId="77777777" w:rsidR="00903EE6" w:rsidRDefault="00903EE6" w:rsidP="00903EE6">
      <w:pPr>
        <w:pStyle w:val="PL"/>
      </w:pPr>
      <w:r>
        <w:t xml:space="preserve">        default: https://example.com</w:t>
      </w:r>
    </w:p>
    <w:p w14:paraId="45904196" w14:textId="77777777" w:rsidR="00903EE6" w:rsidRDefault="00903EE6" w:rsidP="00903EE6">
      <w:pPr>
        <w:pStyle w:val="PL"/>
      </w:pPr>
      <w:r>
        <w:t xml:space="preserve">        description: apiRoot as defined in clause 4.4 of 3GPP TS 29.501.</w:t>
      </w:r>
    </w:p>
    <w:p w14:paraId="4A30F7B3" w14:textId="77777777" w:rsidR="00903EE6" w:rsidRDefault="00903EE6" w:rsidP="00903EE6">
      <w:pPr>
        <w:pStyle w:val="PL"/>
        <w:rPr>
          <w:rFonts w:eastAsia="等线"/>
          <w:lang w:val="en-US"/>
        </w:rPr>
      </w:pPr>
    </w:p>
    <w:p w14:paraId="539B708F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0D39F252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311FB80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3EA0A75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24A003BF" w14:textId="77777777" w:rsidR="00903EE6" w:rsidRDefault="00903EE6" w:rsidP="00903EE6">
      <w:pPr>
        <w:pStyle w:val="PL"/>
      </w:pPr>
    </w:p>
    <w:p w14:paraId="29BC8DAE" w14:textId="77777777" w:rsidR="00903EE6" w:rsidRDefault="00903EE6" w:rsidP="00903EE6">
      <w:pPr>
        <w:pStyle w:val="PL"/>
      </w:pPr>
      <w:r>
        <w:t>paths:</w:t>
      </w:r>
    </w:p>
    <w:p w14:paraId="41941724" w14:textId="77777777" w:rsidR="00903EE6" w:rsidRDefault="00903EE6" w:rsidP="00903EE6">
      <w:pPr>
        <w:pStyle w:val="PL"/>
      </w:pPr>
      <w:r>
        <w:t xml:space="preserve">  /pcfBindings:</w:t>
      </w:r>
    </w:p>
    <w:p w14:paraId="69488C21" w14:textId="77777777" w:rsidR="00903EE6" w:rsidRDefault="00903EE6" w:rsidP="00903EE6">
      <w:pPr>
        <w:pStyle w:val="PL"/>
      </w:pPr>
      <w:r>
        <w:t xml:space="preserve">    post:</w:t>
      </w:r>
    </w:p>
    <w:p w14:paraId="1F34B5D7" w14:textId="77777777" w:rsidR="00903EE6" w:rsidRDefault="00903EE6" w:rsidP="00903EE6">
      <w:pPr>
        <w:pStyle w:val="PL"/>
      </w:pPr>
      <w:r>
        <w:t xml:space="preserve">      summary: Create a new Individual PCF for a PDU Session binding information</w:t>
      </w:r>
    </w:p>
    <w:p w14:paraId="4430C981" w14:textId="77777777" w:rsidR="00903EE6" w:rsidRDefault="00903EE6" w:rsidP="00903EE6">
      <w:pPr>
        <w:pStyle w:val="PL"/>
      </w:pPr>
      <w:r>
        <w:t xml:space="preserve">      operationId: CreatePCFBinding</w:t>
      </w:r>
    </w:p>
    <w:p w14:paraId="1EAF2FE2" w14:textId="77777777" w:rsidR="00903EE6" w:rsidRDefault="00903EE6" w:rsidP="00903EE6">
      <w:pPr>
        <w:pStyle w:val="PL"/>
      </w:pPr>
      <w:r>
        <w:t xml:space="preserve">      tags:</w:t>
      </w:r>
    </w:p>
    <w:p w14:paraId="41CCB8A9" w14:textId="77777777" w:rsidR="00903EE6" w:rsidRDefault="00903EE6" w:rsidP="00903EE6">
      <w:pPr>
        <w:pStyle w:val="PL"/>
      </w:pPr>
      <w:r>
        <w:t xml:space="preserve">        - PCF Bindings (Collection)</w:t>
      </w:r>
    </w:p>
    <w:p w14:paraId="65D4F0C7" w14:textId="77777777" w:rsidR="00903EE6" w:rsidRDefault="00903EE6" w:rsidP="00903EE6">
      <w:pPr>
        <w:pStyle w:val="PL"/>
      </w:pPr>
      <w:r>
        <w:t xml:space="preserve">      requestBody:</w:t>
      </w:r>
    </w:p>
    <w:p w14:paraId="3525E3C7" w14:textId="77777777" w:rsidR="00903EE6" w:rsidRDefault="00903EE6" w:rsidP="00903EE6">
      <w:pPr>
        <w:pStyle w:val="PL"/>
      </w:pPr>
      <w:r>
        <w:t xml:space="preserve">        required: true</w:t>
      </w:r>
    </w:p>
    <w:p w14:paraId="09A008D6" w14:textId="77777777" w:rsidR="00903EE6" w:rsidRDefault="00903EE6" w:rsidP="00903EE6">
      <w:pPr>
        <w:pStyle w:val="PL"/>
      </w:pPr>
      <w:r>
        <w:t xml:space="preserve">        content:</w:t>
      </w:r>
    </w:p>
    <w:p w14:paraId="5B7FAE6A" w14:textId="77777777" w:rsidR="00903EE6" w:rsidRDefault="00903EE6" w:rsidP="00903EE6">
      <w:pPr>
        <w:pStyle w:val="PL"/>
      </w:pPr>
      <w:r>
        <w:t xml:space="preserve">          application/json:</w:t>
      </w:r>
    </w:p>
    <w:p w14:paraId="4C530CF2" w14:textId="77777777" w:rsidR="00903EE6" w:rsidRDefault="00903EE6" w:rsidP="00903EE6">
      <w:pPr>
        <w:pStyle w:val="PL"/>
      </w:pPr>
      <w:r>
        <w:t xml:space="preserve">            schema:</w:t>
      </w:r>
    </w:p>
    <w:p w14:paraId="29248418" w14:textId="77777777" w:rsidR="00903EE6" w:rsidRDefault="00903EE6" w:rsidP="00903EE6">
      <w:pPr>
        <w:pStyle w:val="PL"/>
      </w:pPr>
      <w:r>
        <w:t xml:space="preserve">              $ref: '#/components/schemas/PcfBinding'</w:t>
      </w:r>
    </w:p>
    <w:p w14:paraId="78EC60EF" w14:textId="77777777" w:rsidR="00903EE6" w:rsidRDefault="00903EE6" w:rsidP="00903EE6">
      <w:pPr>
        <w:pStyle w:val="PL"/>
      </w:pPr>
      <w:r>
        <w:t xml:space="preserve">      responses:</w:t>
      </w:r>
    </w:p>
    <w:p w14:paraId="1F4FB753" w14:textId="77777777" w:rsidR="00903EE6" w:rsidRDefault="00903EE6" w:rsidP="00903EE6">
      <w:pPr>
        <w:pStyle w:val="PL"/>
      </w:pPr>
      <w:r>
        <w:t xml:space="preserve">        '201':</w:t>
      </w:r>
    </w:p>
    <w:p w14:paraId="5038A06D" w14:textId="77777777" w:rsidR="00903EE6" w:rsidRDefault="00903EE6" w:rsidP="00903EE6">
      <w:pPr>
        <w:pStyle w:val="PL"/>
      </w:pPr>
      <w:r>
        <w:t xml:space="preserve">          description: The creation of an individual PCF for a PDU Session binding.</w:t>
      </w:r>
    </w:p>
    <w:p w14:paraId="276F550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51EE3A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D10A19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214C7F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324951D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41D459A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A8115C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152CEAD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77398CB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pcfBindings/{bindingId}</w:t>
      </w:r>
    </w:p>
    <w:p w14:paraId="75D7860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683D434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14C114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E3FB9FE" w14:textId="77777777" w:rsidR="00903EE6" w:rsidRDefault="00903EE6" w:rsidP="00903EE6">
      <w:pPr>
        <w:pStyle w:val="PL"/>
      </w:pPr>
      <w:r>
        <w:t xml:space="preserve">        '400':</w:t>
      </w:r>
    </w:p>
    <w:p w14:paraId="5DCF2003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6E0BEBA7" w14:textId="77777777" w:rsidR="00903EE6" w:rsidRDefault="00903EE6" w:rsidP="00903EE6">
      <w:pPr>
        <w:pStyle w:val="PL"/>
      </w:pPr>
      <w:r>
        <w:t xml:space="preserve">        '401':</w:t>
      </w:r>
    </w:p>
    <w:p w14:paraId="5A5C5A54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240241A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59E58AD" w14:textId="77777777" w:rsidR="00903EE6" w:rsidRDefault="00903EE6" w:rsidP="00903EE6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26BC9B9F" w14:textId="77777777" w:rsidR="00903EE6" w:rsidRDefault="00903EE6" w:rsidP="00903EE6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 </w:t>
      </w:r>
    </w:p>
    <w:p w14:paraId="2CAAF423" w14:textId="77777777" w:rsidR="00903EE6" w:rsidRDefault="00903EE6" w:rsidP="00903EE6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3564A03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063D62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411B13B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6CF6DC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1EB43F05" w14:textId="77777777" w:rsidR="00903EE6" w:rsidRDefault="00903EE6" w:rsidP="00903EE6">
      <w:pPr>
        <w:pStyle w:val="PL"/>
      </w:pPr>
      <w:r>
        <w:lastRenderedPageBreak/>
        <w:t xml:space="preserve">        '404':</w:t>
      </w:r>
    </w:p>
    <w:p w14:paraId="03E26BBA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204B67EF" w14:textId="77777777" w:rsidR="00903EE6" w:rsidRDefault="00903EE6" w:rsidP="00903EE6">
      <w:pPr>
        <w:pStyle w:val="PL"/>
      </w:pPr>
      <w:r>
        <w:t xml:space="preserve">        '411':</w:t>
      </w:r>
    </w:p>
    <w:p w14:paraId="07DEF97E" w14:textId="77777777" w:rsidR="00903EE6" w:rsidRDefault="00903EE6" w:rsidP="00903EE6">
      <w:pPr>
        <w:pStyle w:val="PL"/>
      </w:pPr>
      <w:r>
        <w:t xml:space="preserve">          $ref: 'TS29571_CommonData.yaml#/components/responses/411'</w:t>
      </w:r>
    </w:p>
    <w:p w14:paraId="10161D0F" w14:textId="77777777" w:rsidR="00903EE6" w:rsidRDefault="00903EE6" w:rsidP="00903EE6">
      <w:pPr>
        <w:pStyle w:val="PL"/>
      </w:pPr>
      <w:r>
        <w:t xml:space="preserve">        '413':</w:t>
      </w:r>
    </w:p>
    <w:p w14:paraId="3B658A76" w14:textId="77777777" w:rsidR="00903EE6" w:rsidRDefault="00903EE6" w:rsidP="00903EE6">
      <w:pPr>
        <w:pStyle w:val="PL"/>
      </w:pPr>
      <w:r>
        <w:t xml:space="preserve">          $ref: 'TS29571_CommonData.yaml#/components/responses/413'</w:t>
      </w:r>
    </w:p>
    <w:p w14:paraId="417DABAE" w14:textId="77777777" w:rsidR="00903EE6" w:rsidRDefault="00903EE6" w:rsidP="00903EE6">
      <w:pPr>
        <w:pStyle w:val="PL"/>
      </w:pPr>
      <w:r>
        <w:t xml:space="preserve">        '415':</w:t>
      </w:r>
    </w:p>
    <w:p w14:paraId="0D3011BF" w14:textId="77777777" w:rsidR="00903EE6" w:rsidRDefault="00903EE6" w:rsidP="00903EE6">
      <w:pPr>
        <w:pStyle w:val="PL"/>
      </w:pPr>
      <w:r>
        <w:t xml:space="preserve">          $ref: 'TS29571_CommonData.yaml#/components/responses/415'</w:t>
      </w:r>
    </w:p>
    <w:p w14:paraId="08259692" w14:textId="77777777" w:rsidR="00903EE6" w:rsidRDefault="00903EE6" w:rsidP="00903EE6">
      <w:pPr>
        <w:pStyle w:val="PL"/>
      </w:pPr>
      <w:r>
        <w:t xml:space="preserve">        '429':</w:t>
      </w:r>
    </w:p>
    <w:p w14:paraId="250E0BC6" w14:textId="77777777" w:rsidR="00903EE6" w:rsidRDefault="00903EE6" w:rsidP="00903EE6">
      <w:pPr>
        <w:pStyle w:val="PL"/>
      </w:pPr>
      <w:r>
        <w:t xml:space="preserve">          $ref: 'TS29571_CommonData.yaml#/components/responses/429'</w:t>
      </w:r>
    </w:p>
    <w:p w14:paraId="26E66F44" w14:textId="77777777" w:rsidR="00903EE6" w:rsidRDefault="00903EE6" w:rsidP="00903EE6">
      <w:pPr>
        <w:pStyle w:val="PL"/>
      </w:pPr>
      <w:r>
        <w:t xml:space="preserve">        '500':</w:t>
      </w:r>
    </w:p>
    <w:p w14:paraId="7147505A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57E285EE" w14:textId="77777777" w:rsidR="00903EE6" w:rsidRDefault="00903EE6" w:rsidP="00903EE6">
      <w:pPr>
        <w:pStyle w:val="PL"/>
      </w:pPr>
      <w:r>
        <w:t xml:space="preserve">        '503':</w:t>
      </w:r>
    </w:p>
    <w:p w14:paraId="2838D168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26C6435F" w14:textId="77777777" w:rsidR="00903EE6" w:rsidRDefault="00903EE6" w:rsidP="00903EE6">
      <w:pPr>
        <w:pStyle w:val="PL"/>
      </w:pPr>
      <w:r>
        <w:t xml:space="preserve">        default:</w:t>
      </w:r>
    </w:p>
    <w:p w14:paraId="1F135D05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44E4438F" w14:textId="77777777" w:rsidR="00903EE6" w:rsidRDefault="00903EE6" w:rsidP="00903EE6">
      <w:pPr>
        <w:pStyle w:val="PL"/>
      </w:pPr>
      <w:r>
        <w:t xml:space="preserve">    get:</w:t>
      </w:r>
    </w:p>
    <w:p w14:paraId="0400AE61" w14:textId="77777777" w:rsidR="00903EE6" w:rsidRDefault="00903EE6" w:rsidP="00903EE6">
      <w:pPr>
        <w:pStyle w:val="PL"/>
      </w:pPr>
      <w:r>
        <w:t xml:space="preserve">      summary: Read PCF for a PDU Session Bindings information</w:t>
      </w:r>
    </w:p>
    <w:p w14:paraId="292E6228" w14:textId="77777777" w:rsidR="00903EE6" w:rsidRDefault="00903EE6" w:rsidP="00903EE6">
      <w:pPr>
        <w:pStyle w:val="PL"/>
      </w:pPr>
      <w:r>
        <w:t xml:space="preserve">      operationId: GetPCFBindings</w:t>
      </w:r>
    </w:p>
    <w:p w14:paraId="737864BB" w14:textId="77777777" w:rsidR="00903EE6" w:rsidRDefault="00903EE6" w:rsidP="00903EE6">
      <w:pPr>
        <w:pStyle w:val="PL"/>
      </w:pPr>
      <w:r>
        <w:t xml:space="preserve">      tags:</w:t>
      </w:r>
    </w:p>
    <w:p w14:paraId="6CBD4FB8" w14:textId="77777777" w:rsidR="00903EE6" w:rsidRDefault="00903EE6" w:rsidP="00903EE6">
      <w:pPr>
        <w:pStyle w:val="PL"/>
      </w:pPr>
      <w:r>
        <w:t xml:space="preserve">        - PCF Bindings (Collection)</w:t>
      </w:r>
    </w:p>
    <w:p w14:paraId="35A8345D" w14:textId="77777777" w:rsidR="00903EE6" w:rsidRDefault="00903EE6" w:rsidP="00903EE6">
      <w:pPr>
        <w:pStyle w:val="PL"/>
      </w:pPr>
      <w:r>
        <w:t xml:space="preserve">      parameters:</w:t>
      </w:r>
    </w:p>
    <w:p w14:paraId="10EDAAA1" w14:textId="77777777" w:rsidR="00903EE6" w:rsidRDefault="00903EE6" w:rsidP="00903EE6">
      <w:pPr>
        <w:pStyle w:val="PL"/>
      </w:pPr>
      <w:r>
        <w:t xml:space="preserve">        - name: ipv4Addr</w:t>
      </w:r>
    </w:p>
    <w:p w14:paraId="08B7A9F9" w14:textId="77777777" w:rsidR="00903EE6" w:rsidRDefault="00903EE6" w:rsidP="00903EE6">
      <w:pPr>
        <w:pStyle w:val="PL"/>
      </w:pPr>
      <w:r>
        <w:t xml:space="preserve">          in: query</w:t>
      </w:r>
    </w:p>
    <w:p w14:paraId="090073E0" w14:textId="77777777" w:rsidR="00903EE6" w:rsidRDefault="00903EE6" w:rsidP="00903EE6">
      <w:pPr>
        <w:pStyle w:val="PL"/>
      </w:pPr>
      <w:r>
        <w:t xml:space="preserve">          description: The IPv4 Address of the served UE.</w:t>
      </w:r>
    </w:p>
    <w:p w14:paraId="716A179D" w14:textId="77777777" w:rsidR="00903EE6" w:rsidRDefault="00903EE6" w:rsidP="00903EE6">
      <w:pPr>
        <w:pStyle w:val="PL"/>
      </w:pPr>
      <w:r>
        <w:t xml:space="preserve">          required: false</w:t>
      </w:r>
    </w:p>
    <w:p w14:paraId="0E18C791" w14:textId="77777777" w:rsidR="00903EE6" w:rsidRDefault="00903EE6" w:rsidP="00903EE6">
      <w:pPr>
        <w:pStyle w:val="PL"/>
      </w:pPr>
      <w:r>
        <w:t xml:space="preserve">          schema:</w:t>
      </w:r>
    </w:p>
    <w:p w14:paraId="67ACBDF2" w14:textId="77777777" w:rsidR="00903EE6" w:rsidRDefault="00903EE6" w:rsidP="00903EE6">
      <w:pPr>
        <w:pStyle w:val="PL"/>
      </w:pPr>
      <w:r>
        <w:t xml:space="preserve">            $ref: 'TS29571_CommonData.yaml#/components/schemas/Ipv4Addr'</w:t>
      </w:r>
    </w:p>
    <w:p w14:paraId="68FFD690" w14:textId="77777777" w:rsidR="00903EE6" w:rsidRDefault="00903EE6" w:rsidP="00903EE6">
      <w:pPr>
        <w:pStyle w:val="PL"/>
      </w:pPr>
      <w:r>
        <w:t xml:space="preserve">        - name: ipv6Prefix</w:t>
      </w:r>
    </w:p>
    <w:p w14:paraId="39D73080" w14:textId="77777777" w:rsidR="00903EE6" w:rsidRDefault="00903EE6" w:rsidP="00903EE6">
      <w:pPr>
        <w:pStyle w:val="PL"/>
      </w:pPr>
      <w:r>
        <w:t xml:space="preserve">          in: query</w:t>
      </w:r>
    </w:p>
    <w:p w14:paraId="0F6C5E58" w14:textId="77777777" w:rsidR="00903EE6" w:rsidRDefault="00903EE6" w:rsidP="00903EE6">
      <w:pPr>
        <w:pStyle w:val="PL"/>
      </w:pPr>
      <w:r>
        <w:t xml:space="preserve">          description: &gt;</w:t>
      </w:r>
    </w:p>
    <w:p w14:paraId="4B6C0027" w14:textId="77777777" w:rsidR="00903EE6" w:rsidRDefault="00903EE6" w:rsidP="00903EE6">
      <w:pPr>
        <w:pStyle w:val="PL"/>
      </w:pPr>
      <w:r>
        <w:t xml:space="preserve">            The IPv6 Address of the served UE. The NF service consumer shall append '/128' to the </w:t>
      </w:r>
    </w:p>
    <w:p w14:paraId="094EBC20" w14:textId="77777777" w:rsidR="00903EE6" w:rsidRDefault="00903EE6" w:rsidP="00903EE6">
      <w:pPr>
        <w:pStyle w:val="PL"/>
      </w:pPr>
      <w:r>
        <w:t xml:space="preserve">            IPv6 address in the attribute value. E.g. '2001:db8:85a3::8a2e:370:7334/128'.</w:t>
      </w:r>
    </w:p>
    <w:p w14:paraId="2C93D6F1" w14:textId="77777777" w:rsidR="00903EE6" w:rsidRDefault="00903EE6" w:rsidP="00903EE6">
      <w:pPr>
        <w:pStyle w:val="PL"/>
      </w:pPr>
      <w:r>
        <w:t xml:space="preserve">          required: false</w:t>
      </w:r>
    </w:p>
    <w:p w14:paraId="3EA9A1AF" w14:textId="77777777" w:rsidR="00903EE6" w:rsidRDefault="00903EE6" w:rsidP="00903EE6">
      <w:pPr>
        <w:pStyle w:val="PL"/>
      </w:pPr>
      <w:r>
        <w:t xml:space="preserve">          schema:</w:t>
      </w:r>
    </w:p>
    <w:p w14:paraId="0CAC9104" w14:textId="77777777" w:rsidR="00903EE6" w:rsidRDefault="00903EE6" w:rsidP="00903EE6">
      <w:pPr>
        <w:pStyle w:val="PL"/>
      </w:pPr>
      <w:r>
        <w:t xml:space="preserve">            $ref: 'TS29571_CommonData.yaml#/components/schemas/Ipv6Prefix'</w:t>
      </w:r>
    </w:p>
    <w:p w14:paraId="53440325" w14:textId="77777777" w:rsidR="00903EE6" w:rsidRDefault="00903EE6" w:rsidP="00903EE6">
      <w:pPr>
        <w:pStyle w:val="PL"/>
      </w:pPr>
      <w:r>
        <w:t xml:space="preserve">        - name: macAddr48</w:t>
      </w:r>
    </w:p>
    <w:p w14:paraId="73398139" w14:textId="77777777" w:rsidR="00903EE6" w:rsidRDefault="00903EE6" w:rsidP="00903EE6">
      <w:pPr>
        <w:pStyle w:val="PL"/>
      </w:pPr>
      <w:r>
        <w:t xml:space="preserve">          in: query</w:t>
      </w:r>
    </w:p>
    <w:p w14:paraId="001F5F4C" w14:textId="77777777" w:rsidR="00903EE6" w:rsidRDefault="00903EE6" w:rsidP="00903EE6">
      <w:pPr>
        <w:pStyle w:val="PL"/>
      </w:pPr>
      <w:r>
        <w:t xml:space="preserve">          description: The MAC Address of the served UE.</w:t>
      </w:r>
    </w:p>
    <w:p w14:paraId="4E979630" w14:textId="77777777" w:rsidR="00903EE6" w:rsidRDefault="00903EE6" w:rsidP="00903EE6">
      <w:pPr>
        <w:pStyle w:val="PL"/>
      </w:pPr>
      <w:r>
        <w:t xml:space="preserve">          required: false</w:t>
      </w:r>
    </w:p>
    <w:p w14:paraId="28699664" w14:textId="77777777" w:rsidR="00903EE6" w:rsidRDefault="00903EE6" w:rsidP="00903EE6">
      <w:pPr>
        <w:pStyle w:val="PL"/>
      </w:pPr>
      <w:r>
        <w:t xml:space="preserve">          schema:</w:t>
      </w:r>
    </w:p>
    <w:p w14:paraId="75BB5237" w14:textId="77777777" w:rsidR="00903EE6" w:rsidRDefault="00903EE6" w:rsidP="00903EE6">
      <w:pPr>
        <w:pStyle w:val="PL"/>
      </w:pPr>
      <w:r>
        <w:t xml:space="preserve">            $ref: 'TS29571_CommonData.yaml#/components/schemas/MacAddr48'</w:t>
      </w:r>
    </w:p>
    <w:p w14:paraId="2E4E0AA8" w14:textId="77777777" w:rsidR="00903EE6" w:rsidRDefault="00903EE6" w:rsidP="00903EE6">
      <w:pPr>
        <w:pStyle w:val="PL"/>
      </w:pPr>
      <w:r>
        <w:t xml:space="preserve">        - name: dnn</w:t>
      </w:r>
    </w:p>
    <w:p w14:paraId="02FBA07B" w14:textId="77777777" w:rsidR="00903EE6" w:rsidRDefault="00903EE6" w:rsidP="00903EE6">
      <w:pPr>
        <w:pStyle w:val="PL"/>
      </w:pPr>
      <w:r>
        <w:t xml:space="preserve">          in: query</w:t>
      </w:r>
    </w:p>
    <w:p w14:paraId="0A48532C" w14:textId="77777777" w:rsidR="00903EE6" w:rsidRDefault="00903EE6" w:rsidP="00903EE6">
      <w:pPr>
        <w:pStyle w:val="PL"/>
      </w:pPr>
      <w:r>
        <w:t xml:space="preserve">          description: DNN.</w:t>
      </w:r>
    </w:p>
    <w:p w14:paraId="13AB7337" w14:textId="77777777" w:rsidR="00903EE6" w:rsidRDefault="00903EE6" w:rsidP="00903EE6">
      <w:pPr>
        <w:pStyle w:val="PL"/>
      </w:pPr>
      <w:r>
        <w:t xml:space="preserve">          required: false</w:t>
      </w:r>
    </w:p>
    <w:p w14:paraId="336FC03E" w14:textId="77777777" w:rsidR="00903EE6" w:rsidRDefault="00903EE6" w:rsidP="00903EE6">
      <w:pPr>
        <w:pStyle w:val="PL"/>
      </w:pPr>
      <w:r>
        <w:t xml:space="preserve">          schema:</w:t>
      </w:r>
    </w:p>
    <w:p w14:paraId="612EC8C0" w14:textId="77777777" w:rsidR="00903EE6" w:rsidRDefault="00903EE6" w:rsidP="00903EE6">
      <w:pPr>
        <w:pStyle w:val="PL"/>
      </w:pPr>
      <w:r>
        <w:t xml:space="preserve">            $ref: 'TS29571_CommonData.yaml#/components/schemas/Dnn'</w:t>
      </w:r>
    </w:p>
    <w:p w14:paraId="5AD8551D" w14:textId="77777777" w:rsidR="00903EE6" w:rsidRDefault="00903EE6" w:rsidP="00903EE6">
      <w:pPr>
        <w:pStyle w:val="PL"/>
      </w:pPr>
      <w:r>
        <w:t xml:space="preserve">        - name: supi</w:t>
      </w:r>
    </w:p>
    <w:p w14:paraId="38461626" w14:textId="77777777" w:rsidR="00903EE6" w:rsidRDefault="00903EE6" w:rsidP="00903EE6">
      <w:pPr>
        <w:pStyle w:val="PL"/>
      </w:pPr>
      <w:r>
        <w:t xml:space="preserve">          in: query</w:t>
      </w:r>
    </w:p>
    <w:p w14:paraId="73CC76C2" w14:textId="77777777" w:rsidR="00903EE6" w:rsidRDefault="00903EE6" w:rsidP="00903EE6">
      <w:pPr>
        <w:pStyle w:val="PL"/>
      </w:pPr>
      <w:r>
        <w:t xml:space="preserve">          description: Subscription Permanent Identifier.</w:t>
      </w:r>
    </w:p>
    <w:p w14:paraId="05F4F135" w14:textId="77777777" w:rsidR="00903EE6" w:rsidRDefault="00903EE6" w:rsidP="00903EE6">
      <w:pPr>
        <w:pStyle w:val="PL"/>
      </w:pPr>
      <w:r>
        <w:t xml:space="preserve">          required: false</w:t>
      </w:r>
    </w:p>
    <w:p w14:paraId="20D63421" w14:textId="77777777" w:rsidR="00903EE6" w:rsidRDefault="00903EE6" w:rsidP="00903EE6">
      <w:pPr>
        <w:pStyle w:val="PL"/>
      </w:pPr>
      <w:r>
        <w:t xml:space="preserve">          schema:</w:t>
      </w:r>
    </w:p>
    <w:p w14:paraId="549AA077" w14:textId="77777777" w:rsidR="00903EE6" w:rsidRDefault="00903EE6" w:rsidP="00903EE6">
      <w:pPr>
        <w:pStyle w:val="PL"/>
      </w:pPr>
      <w:r>
        <w:t xml:space="preserve">            $ref: 'TS29571_CommonData.yaml#/components/schemas/Supi'</w:t>
      </w:r>
    </w:p>
    <w:p w14:paraId="4B0AE433" w14:textId="77777777" w:rsidR="00903EE6" w:rsidRDefault="00903EE6" w:rsidP="00903EE6">
      <w:pPr>
        <w:pStyle w:val="PL"/>
      </w:pPr>
      <w:r>
        <w:t xml:space="preserve">        - name: gpsi</w:t>
      </w:r>
    </w:p>
    <w:p w14:paraId="7BE152BD" w14:textId="77777777" w:rsidR="00903EE6" w:rsidRDefault="00903EE6" w:rsidP="00903EE6">
      <w:pPr>
        <w:pStyle w:val="PL"/>
      </w:pPr>
      <w:r>
        <w:t xml:space="preserve">          in: query</w:t>
      </w:r>
    </w:p>
    <w:p w14:paraId="0E30112D" w14:textId="77777777" w:rsidR="00903EE6" w:rsidRDefault="00903EE6" w:rsidP="00903EE6">
      <w:pPr>
        <w:pStyle w:val="PL"/>
      </w:pPr>
      <w:r>
        <w:t xml:space="preserve">          description: Generic Public Subscription Identifier</w:t>
      </w:r>
    </w:p>
    <w:p w14:paraId="650FB034" w14:textId="77777777" w:rsidR="00903EE6" w:rsidRDefault="00903EE6" w:rsidP="00903EE6">
      <w:pPr>
        <w:pStyle w:val="PL"/>
      </w:pPr>
      <w:r>
        <w:t xml:space="preserve">          required: false</w:t>
      </w:r>
    </w:p>
    <w:p w14:paraId="25E7B853" w14:textId="77777777" w:rsidR="00903EE6" w:rsidRDefault="00903EE6" w:rsidP="00903EE6">
      <w:pPr>
        <w:pStyle w:val="PL"/>
      </w:pPr>
      <w:r>
        <w:t xml:space="preserve">          schema:</w:t>
      </w:r>
    </w:p>
    <w:p w14:paraId="4596FE2D" w14:textId="77777777" w:rsidR="00903EE6" w:rsidRDefault="00903EE6" w:rsidP="00903EE6">
      <w:pPr>
        <w:pStyle w:val="PL"/>
      </w:pPr>
      <w:r>
        <w:t xml:space="preserve">            $ref: 'TS29571_CommonData.yaml#/components/schemas/Gpsi'</w:t>
      </w:r>
    </w:p>
    <w:p w14:paraId="4CA1DCC3" w14:textId="77777777" w:rsidR="00903EE6" w:rsidRDefault="00903EE6" w:rsidP="00903EE6">
      <w:pPr>
        <w:pStyle w:val="PL"/>
      </w:pPr>
      <w:r>
        <w:t xml:space="preserve">        - name: snssai</w:t>
      </w:r>
    </w:p>
    <w:p w14:paraId="789F0B90" w14:textId="77777777" w:rsidR="00903EE6" w:rsidRDefault="00903EE6" w:rsidP="00903EE6">
      <w:pPr>
        <w:pStyle w:val="PL"/>
      </w:pPr>
      <w:r>
        <w:t xml:space="preserve">          in: query</w:t>
      </w:r>
    </w:p>
    <w:p w14:paraId="088B94A4" w14:textId="77777777" w:rsidR="00903EE6" w:rsidRDefault="00903EE6" w:rsidP="00903EE6">
      <w:pPr>
        <w:pStyle w:val="PL"/>
      </w:pPr>
      <w:r>
        <w:t xml:space="preserve">          description: The identification of slice.</w:t>
      </w:r>
    </w:p>
    <w:p w14:paraId="6DD21ED5" w14:textId="77777777" w:rsidR="00903EE6" w:rsidRDefault="00903EE6" w:rsidP="00903EE6">
      <w:pPr>
        <w:pStyle w:val="PL"/>
      </w:pPr>
      <w:r>
        <w:t xml:space="preserve">          required: false</w:t>
      </w:r>
    </w:p>
    <w:p w14:paraId="30F5C79E" w14:textId="77777777" w:rsidR="00903EE6" w:rsidRDefault="00903EE6" w:rsidP="00903EE6">
      <w:pPr>
        <w:pStyle w:val="PL"/>
      </w:pPr>
      <w:r>
        <w:t xml:space="preserve">          content:</w:t>
      </w:r>
    </w:p>
    <w:p w14:paraId="5FF7C426" w14:textId="77777777" w:rsidR="00903EE6" w:rsidRDefault="00903EE6" w:rsidP="00903EE6">
      <w:pPr>
        <w:pStyle w:val="PL"/>
      </w:pPr>
      <w:r>
        <w:t xml:space="preserve">            application/json:</w:t>
      </w:r>
    </w:p>
    <w:p w14:paraId="3F2CD825" w14:textId="77777777" w:rsidR="00903EE6" w:rsidRDefault="00903EE6" w:rsidP="00903EE6">
      <w:pPr>
        <w:pStyle w:val="PL"/>
      </w:pPr>
      <w:r>
        <w:t xml:space="preserve">              schema:</w:t>
      </w:r>
    </w:p>
    <w:p w14:paraId="366CE453" w14:textId="77777777" w:rsidR="00903EE6" w:rsidRDefault="00903EE6" w:rsidP="00903EE6">
      <w:pPr>
        <w:pStyle w:val="PL"/>
      </w:pPr>
      <w:r>
        <w:t xml:space="preserve">                $ref: 'TS29571_CommonData.yaml#/components/schemas/Snssai'</w:t>
      </w:r>
    </w:p>
    <w:p w14:paraId="0A8018AD" w14:textId="77777777" w:rsidR="00903EE6" w:rsidRDefault="00903EE6" w:rsidP="00903EE6">
      <w:pPr>
        <w:pStyle w:val="PL"/>
      </w:pPr>
      <w:r>
        <w:t xml:space="preserve">        - name: ipDomain</w:t>
      </w:r>
    </w:p>
    <w:p w14:paraId="6F3F5420" w14:textId="77777777" w:rsidR="00903EE6" w:rsidRDefault="00903EE6" w:rsidP="00903EE6">
      <w:pPr>
        <w:pStyle w:val="PL"/>
      </w:pPr>
      <w:r>
        <w:t xml:space="preserve">          in: query</w:t>
      </w:r>
    </w:p>
    <w:p w14:paraId="6B8B4110" w14:textId="77777777" w:rsidR="00903EE6" w:rsidRDefault="00903EE6" w:rsidP="00903EE6">
      <w:pPr>
        <w:pStyle w:val="PL"/>
      </w:pPr>
      <w:r>
        <w:t xml:space="preserve">          description: The IPv4 address domain identifier.</w:t>
      </w:r>
    </w:p>
    <w:p w14:paraId="584C0350" w14:textId="77777777" w:rsidR="00903EE6" w:rsidRDefault="00903EE6" w:rsidP="00903EE6">
      <w:pPr>
        <w:pStyle w:val="PL"/>
      </w:pPr>
      <w:r>
        <w:t xml:space="preserve">          required: false</w:t>
      </w:r>
    </w:p>
    <w:p w14:paraId="772801AE" w14:textId="77777777" w:rsidR="00903EE6" w:rsidRDefault="00903EE6" w:rsidP="00903EE6">
      <w:pPr>
        <w:pStyle w:val="PL"/>
      </w:pPr>
      <w:r>
        <w:t xml:space="preserve">          schema:</w:t>
      </w:r>
    </w:p>
    <w:p w14:paraId="54D56672" w14:textId="77777777" w:rsidR="00903EE6" w:rsidRDefault="00903EE6" w:rsidP="00903EE6">
      <w:pPr>
        <w:pStyle w:val="PL"/>
      </w:pPr>
      <w:r>
        <w:t xml:space="preserve">            type: string</w:t>
      </w:r>
    </w:p>
    <w:p w14:paraId="19C81588" w14:textId="77777777" w:rsidR="00903EE6" w:rsidRDefault="00903EE6" w:rsidP="00903EE6">
      <w:pPr>
        <w:pStyle w:val="PL"/>
      </w:pPr>
      <w:r>
        <w:t xml:space="preserve">        - name: supp-feat</w:t>
      </w:r>
    </w:p>
    <w:p w14:paraId="2BEECE63" w14:textId="77777777" w:rsidR="00903EE6" w:rsidRDefault="00903EE6" w:rsidP="00903EE6">
      <w:pPr>
        <w:pStyle w:val="PL"/>
      </w:pPr>
      <w:r>
        <w:t xml:space="preserve">          in: query</w:t>
      </w:r>
    </w:p>
    <w:p w14:paraId="0370667D" w14:textId="77777777" w:rsidR="00903EE6" w:rsidRDefault="00903EE6" w:rsidP="00903EE6">
      <w:pPr>
        <w:pStyle w:val="PL"/>
      </w:pPr>
      <w:r>
        <w:t xml:space="preserve">          description: To filter irrelevant responses related to unsupported features.</w:t>
      </w:r>
    </w:p>
    <w:p w14:paraId="0A187792" w14:textId="77777777" w:rsidR="00903EE6" w:rsidRDefault="00903EE6" w:rsidP="00903EE6">
      <w:pPr>
        <w:pStyle w:val="PL"/>
      </w:pPr>
      <w:r>
        <w:t xml:space="preserve">          schema:</w:t>
      </w:r>
    </w:p>
    <w:p w14:paraId="67AFCB51" w14:textId="77777777" w:rsidR="00903EE6" w:rsidRDefault="00903EE6" w:rsidP="00903EE6">
      <w:pPr>
        <w:pStyle w:val="PL"/>
      </w:pPr>
      <w:r>
        <w:lastRenderedPageBreak/>
        <w:t xml:space="preserve">            $ref: 'TS29571_CommonData.yaml#/components/schemas/SupportedFeatures'</w:t>
      </w:r>
    </w:p>
    <w:p w14:paraId="5E17D3DE" w14:textId="77777777" w:rsidR="00903EE6" w:rsidRDefault="00903EE6" w:rsidP="00903EE6">
      <w:pPr>
        <w:pStyle w:val="PL"/>
      </w:pPr>
      <w:r>
        <w:t xml:space="preserve">      responses:</w:t>
      </w:r>
    </w:p>
    <w:p w14:paraId="5327C5A3" w14:textId="77777777" w:rsidR="00903EE6" w:rsidRDefault="00903EE6" w:rsidP="00903EE6">
      <w:pPr>
        <w:pStyle w:val="PL"/>
      </w:pPr>
      <w:r>
        <w:t xml:space="preserve">        '200':</w:t>
      </w:r>
    </w:p>
    <w:p w14:paraId="37D5DDD3" w14:textId="77777777" w:rsidR="00903EE6" w:rsidRDefault="00903EE6" w:rsidP="00903EE6">
      <w:pPr>
        <w:pStyle w:val="PL"/>
      </w:pPr>
      <w:r>
        <w:t xml:space="preserve">          description: &gt;</w:t>
      </w:r>
    </w:p>
    <w:p w14:paraId="22ABB8CD" w14:textId="77777777" w:rsidR="00903EE6" w:rsidRDefault="00903EE6" w:rsidP="00903EE6">
      <w:pPr>
        <w:pStyle w:val="PL"/>
      </w:pPr>
      <w:r>
        <w:t xml:space="preserve">            The individual PCF for a PDU Session binding session binding information resource </w:t>
      </w:r>
    </w:p>
    <w:p w14:paraId="30DD5F73" w14:textId="77777777" w:rsidR="00903EE6" w:rsidRDefault="00903EE6" w:rsidP="00903EE6">
      <w:pPr>
        <w:pStyle w:val="PL"/>
      </w:pPr>
      <w:r>
        <w:t xml:space="preserve">            matching the query parameter(s) is returned.</w:t>
      </w:r>
    </w:p>
    <w:p w14:paraId="37A3837D" w14:textId="77777777" w:rsidR="00903EE6" w:rsidRDefault="00903EE6" w:rsidP="00903EE6">
      <w:pPr>
        <w:pStyle w:val="PL"/>
      </w:pPr>
      <w:r>
        <w:t xml:space="preserve">          content:</w:t>
      </w:r>
    </w:p>
    <w:p w14:paraId="16F81B8B" w14:textId="77777777" w:rsidR="00903EE6" w:rsidRDefault="00903EE6" w:rsidP="00903EE6">
      <w:pPr>
        <w:pStyle w:val="PL"/>
      </w:pPr>
      <w:r>
        <w:t xml:space="preserve">            application/json:</w:t>
      </w:r>
    </w:p>
    <w:p w14:paraId="474561C3" w14:textId="77777777" w:rsidR="00903EE6" w:rsidRDefault="00903EE6" w:rsidP="00903EE6">
      <w:pPr>
        <w:pStyle w:val="PL"/>
      </w:pPr>
      <w:r>
        <w:t xml:space="preserve">              schema:</w:t>
      </w:r>
    </w:p>
    <w:p w14:paraId="4BC44D81" w14:textId="77777777" w:rsidR="00903EE6" w:rsidRDefault="00903EE6" w:rsidP="00903EE6">
      <w:pPr>
        <w:pStyle w:val="PL"/>
      </w:pPr>
      <w:r>
        <w:t xml:space="preserve">                $ref: '#/components/schemas/PcfBinding'</w:t>
      </w:r>
    </w:p>
    <w:p w14:paraId="44DE3BA2" w14:textId="77777777" w:rsidR="00903EE6" w:rsidRDefault="00903EE6" w:rsidP="00903EE6">
      <w:pPr>
        <w:pStyle w:val="PL"/>
      </w:pPr>
      <w:r>
        <w:t xml:space="preserve">        '204':</w:t>
      </w:r>
    </w:p>
    <w:p w14:paraId="1CA293AA" w14:textId="77777777" w:rsidR="00903EE6" w:rsidRDefault="00903EE6" w:rsidP="00903EE6">
      <w:pPr>
        <w:pStyle w:val="PL"/>
      </w:pPr>
      <w:r>
        <w:t xml:space="preserve">          description: &gt;</w:t>
      </w:r>
    </w:p>
    <w:p w14:paraId="2407A41F" w14:textId="77777777" w:rsidR="00903EE6" w:rsidRDefault="00903EE6" w:rsidP="00903EE6">
      <w:pPr>
        <w:pStyle w:val="PL"/>
      </w:pPr>
      <w:r>
        <w:t xml:space="preserve">            There is no PCF for a PDU Session binding information matching the query parameter(s).</w:t>
      </w:r>
    </w:p>
    <w:p w14:paraId="542FF80D" w14:textId="77777777" w:rsidR="00903EE6" w:rsidRDefault="00903EE6" w:rsidP="00903EE6">
      <w:pPr>
        <w:pStyle w:val="PL"/>
      </w:pPr>
      <w:r>
        <w:t xml:space="preserve">        '400':</w:t>
      </w:r>
    </w:p>
    <w:p w14:paraId="4F4BECCE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2EC86BC3" w14:textId="77777777" w:rsidR="00903EE6" w:rsidRDefault="00903EE6" w:rsidP="00903EE6">
      <w:pPr>
        <w:pStyle w:val="PL"/>
      </w:pPr>
      <w:r>
        <w:t xml:space="preserve">        '401':</w:t>
      </w:r>
    </w:p>
    <w:p w14:paraId="59DAD1E8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3AB3A8B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28" w:name="OLE_LINK21"/>
      <w:bookmarkStart w:id="29" w:name="OLE_LINK22"/>
      <w:r>
        <w:rPr>
          <w:rFonts w:eastAsia="等线"/>
        </w:rPr>
        <w:t>'403':</w:t>
      </w:r>
    </w:p>
    <w:p w14:paraId="195C62D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28"/>
    <w:bookmarkEnd w:id="29"/>
    <w:p w14:paraId="08490E08" w14:textId="77777777" w:rsidR="00903EE6" w:rsidRDefault="00903EE6" w:rsidP="00903EE6">
      <w:pPr>
        <w:pStyle w:val="PL"/>
      </w:pPr>
      <w:r>
        <w:t xml:space="preserve">        '404':</w:t>
      </w:r>
    </w:p>
    <w:p w14:paraId="75ABEB4C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5F6EAAC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399C0E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2C8A0B07" w14:textId="77777777" w:rsidR="00903EE6" w:rsidRDefault="00903EE6" w:rsidP="00903EE6">
      <w:pPr>
        <w:pStyle w:val="PL"/>
      </w:pPr>
      <w:r>
        <w:t xml:space="preserve">        '414':</w:t>
      </w:r>
    </w:p>
    <w:p w14:paraId="46D5CC5B" w14:textId="77777777" w:rsidR="00903EE6" w:rsidRDefault="00903EE6" w:rsidP="00903EE6">
      <w:pPr>
        <w:pStyle w:val="PL"/>
      </w:pPr>
      <w:r>
        <w:t xml:space="preserve">          $ref: 'TS29571_CommonData.yaml#/components/responses/414'</w:t>
      </w:r>
    </w:p>
    <w:p w14:paraId="130D9D79" w14:textId="77777777" w:rsidR="00903EE6" w:rsidRDefault="00903EE6" w:rsidP="00903EE6">
      <w:pPr>
        <w:pStyle w:val="PL"/>
      </w:pPr>
      <w:r>
        <w:t xml:space="preserve">        '429':</w:t>
      </w:r>
    </w:p>
    <w:p w14:paraId="0C5ED957" w14:textId="77777777" w:rsidR="00903EE6" w:rsidRDefault="00903EE6" w:rsidP="00903EE6">
      <w:pPr>
        <w:pStyle w:val="PL"/>
      </w:pPr>
      <w:r>
        <w:t xml:space="preserve">          $ref: 'TS29571_CommonData.yaml#/components/responses/429'</w:t>
      </w:r>
    </w:p>
    <w:p w14:paraId="2DC4A2CB" w14:textId="77777777" w:rsidR="00903EE6" w:rsidRDefault="00903EE6" w:rsidP="00903EE6">
      <w:pPr>
        <w:pStyle w:val="PL"/>
      </w:pPr>
      <w:r>
        <w:t xml:space="preserve">        '500':</w:t>
      </w:r>
    </w:p>
    <w:p w14:paraId="6BA60475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5B05FDFB" w14:textId="77777777" w:rsidR="00903EE6" w:rsidRDefault="00903EE6" w:rsidP="00903EE6">
      <w:pPr>
        <w:pStyle w:val="PL"/>
      </w:pPr>
      <w:r>
        <w:t xml:space="preserve">        '503':</w:t>
      </w:r>
    </w:p>
    <w:p w14:paraId="0FED5B3B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1FD1A021" w14:textId="77777777" w:rsidR="00903EE6" w:rsidRDefault="00903EE6" w:rsidP="00903EE6">
      <w:pPr>
        <w:pStyle w:val="PL"/>
      </w:pPr>
      <w:r>
        <w:t xml:space="preserve">        default:</w:t>
      </w:r>
    </w:p>
    <w:p w14:paraId="47F8E695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32B2BEBE" w14:textId="77777777" w:rsidR="00903EE6" w:rsidRDefault="00903EE6" w:rsidP="00903EE6">
      <w:pPr>
        <w:pStyle w:val="PL"/>
      </w:pPr>
    </w:p>
    <w:p w14:paraId="0E4C45FC" w14:textId="77777777" w:rsidR="00903EE6" w:rsidRDefault="00903EE6" w:rsidP="00903EE6">
      <w:pPr>
        <w:pStyle w:val="PL"/>
      </w:pPr>
      <w:r>
        <w:t xml:space="preserve">  /pcfBindings/{bindingId}:</w:t>
      </w:r>
    </w:p>
    <w:p w14:paraId="1F25888D" w14:textId="77777777" w:rsidR="00903EE6" w:rsidRDefault="00903EE6" w:rsidP="00903EE6">
      <w:pPr>
        <w:pStyle w:val="PL"/>
      </w:pPr>
      <w:r>
        <w:t xml:space="preserve">    delete:</w:t>
      </w:r>
    </w:p>
    <w:p w14:paraId="7DF43EF1" w14:textId="77777777" w:rsidR="00903EE6" w:rsidRDefault="00903EE6" w:rsidP="00903EE6">
      <w:pPr>
        <w:pStyle w:val="PL"/>
      </w:pPr>
      <w:r>
        <w:t xml:space="preserve">      summary: Delete an existing Individual PCF for a PDU Session Binding information</w:t>
      </w:r>
    </w:p>
    <w:p w14:paraId="1E1FACD2" w14:textId="77777777" w:rsidR="00903EE6" w:rsidRDefault="00903EE6" w:rsidP="00903EE6">
      <w:pPr>
        <w:pStyle w:val="PL"/>
      </w:pPr>
      <w:r>
        <w:t xml:space="preserve">      operationId: DeleteIndPCFBinding</w:t>
      </w:r>
    </w:p>
    <w:p w14:paraId="4035C523" w14:textId="77777777" w:rsidR="00903EE6" w:rsidRDefault="00903EE6" w:rsidP="00903EE6">
      <w:pPr>
        <w:pStyle w:val="PL"/>
      </w:pPr>
      <w:r>
        <w:t xml:space="preserve">      tags:</w:t>
      </w:r>
    </w:p>
    <w:p w14:paraId="69D8A92D" w14:textId="77777777" w:rsidR="00903EE6" w:rsidRDefault="00903EE6" w:rsidP="00903EE6">
      <w:pPr>
        <w:pStyle w:val="PL"/>
      </w:pPr>
      <w:r>
        <w:t xml:space="preserve">        - Individual PCF Binding (Document)</w:t>
      </w:r>
    </w:p>
    <w:p w14:paraId="37DF1EE8" w14:textId="77777777" w:rsidR="00903EE6" w:rsidRDefault="00903EE6" w:rsidP="00903EE6">
      <w:pPr>
        <w:pStyle w:val="PL"/>
      </w:pPr>
      <w:r>
        <w:t xml:space="preserve">      parameters:</w:t>
      </w:r>
    </w:p>
    <w:p w14:paraId="05B171EB" w14:textId="77777777" w:rsidR="00903EE6" w:rsidRDefault="00903EE6" w:rsidP="00903EE6">
      <w:pPr>
        <w:pStyle w:val="PL"/>
      </w:pPr>
      <w:r>
        <w:t xml:space="preserve">        - name: bindingId</w:t>
      </w:r>
    </w:p>
    <w:p w14:paraId="036BEA5D" w14:textId="77777777" w:rsidR="00903EE6" w:rsidRDefault="00903EE6" w:rsidP="00903EE6">
      <w:pPr>
        <w:pStyle w:val="PL"/>
      </w:pPr>
      <w:r>
        <w:t xml:space="preserve">          in: path</w:t>
      </w:r>
    </w:p>
    <w:p w14:paraId="5E0AA8C8" w14:textId="77777777" w:rsidR="00903EE6" w:rsidRDefault="00903EE6" w:rsidP="00903EE6">
      <w:pPr>
        <w:pStyle w:val="PL"/>
      </w:pPr>
      <w:r>
        <w:t xml:space="preserve">          description: Represents the individual PCF for a PDU Session Binding.</w:t>
      </w:r>
    </w:p>
    <w:p w14:paraId="59F9E6EF" w14:textId="77777777" w:rsidR="00903EE6" w:rsidRDefault="00903EE6" w:rsidP="00903EE6">
      <w:pPr>
        <w:pStyle w:val="PL"/>
      </w:pPr>
      <w:r>
        <w:t xml:space="preserve">          required: true</w:t>
      </w:r>
    </w:p>
    <w:p w14:paraId="631D3657" w14:textId="77777777" w:rsidR="00903EE6" w:rsidRDefault="00903EE6" w:rsidP="00903EE6">
      <w:pPr>
        <w:pStyle w:val="PL"/>
      </w:pPr>
      <w:r>
        <w:t xml:space="preserve">          schema:</w:t>
      </w:r>
    </w:p>
    <w:p w14:paraId="72BA8770" w14:textId="77777777" w:rsidR="00903EE6" w:rsidRDefault="00903EE6" w:rsidP="00903EE6">
      <w:pPr>
        <w:pStyle w:val="PL"/>
      </w:pPr>
      <w:r>
        <w:t xml:space="preserve">            type: string</w:t>
      </w:r>
    </w:p>
    <w:p w14:paraId="78EAB9BD" w14:textId="77777777" w:rsidR="00903EE6" w:rsidRDefault="00903EE6" w:rsidP="00903EE6">
      <w:pPr>
        <w:pStyle w:val="PL"/>
      </w:pPr>
      <w:r>
        <w:t xml:space="preserve">      responses:</w:t>
      </w:r>
    </w:p>
    <w:p w14:paraId="5FE470C8" w14:textId="77777777" w:rsidR="00903EE6" w:rsidRDefault="00903EE6" w:rsidP="00903EE6">
      <w:pPr>
        <w:pStyle w:val="PL"/>
      </w:pPr>
      <w:r>
        <w:t xml:space="preserve">        '204':</w:t>
      </w:r>
    </w:p>
    <w:p w14:paraId="59C7A2DD" w14:textId="77777777" w:rsidR="00903EE6" w:rsidRDefault="00903EE6" w:rsidP="00903EE6">
      <w:pPr>
        <w:pStyle w:val="PL"/>
      </w:pPr>
      <w:r>
        <w:t xml:space="preserve">          description: &gt;</w:t>
      </w:r>
    </w:p>
    <w:p w14:paraId="5ABFDBF0" w14:textId="77777777" w:rsidR="00903EE6" w:rsidRDefault="00903EE6" w:rsidP="00903EE6">
      <w:pPr>
        <w:pStyle w:val="PL"/>
      </w:pPr>
      <w:r>
        <w:t xml:space="preserve">            No Content. The Individual PCF for a PDU Session Binding information resource is </w:t>
      </w:r>
    </w:p>
    <w:p w14:paraId="0D65765C" w14:textId="77777777" w:rsidR="00903EE6" w:rsidRDefault="00903EE6" w:rsidP="00903EE6">
      <w:pPr>
        <w:pStyle w:val="PL"/>
      </w:pPr>
      <w:r>
        <w:t xml:space="preserve">            deleted.</w:t>
      </w:r>
    </w:p>
    <w:p w14:paraId="087A57AE" w14:textId="77777777" w:rsidR="00903EE6" w:rsidRDefault="00903EE6" w:rsidP="00903EE6">
      <w:pPr>
        <w:pStyle w:val="PL"/>
      </w:pPr>
      <w:r>
        <w:t xml:space="preserve">        '307':</w:t>
      </w:r>
    </w:p>
    <w:p w14:paraId="588260C9" w14:textId="77777777" w:rsidR="00903EE6" w:rsidRDefault="00903EE6" w:rsidP="00903EE6">
      <w:pPr>
        <w:pStyle w:val="PL"/>
      </w:pPr>
      <w:r>
        <w:t xml:space="preserve">          $ref: 'TS29571_CommonData.yaml#/components/responses/307'</w:t>
      </w:r>
    </w:p>
    <w:p w14:paraId="1CC7F02A" w14:textId="77777777" w:rsidR="00903EE6" w:rsidRDefault="00903EE6" w:rsidP="00903EE6">
      <w:pPr>
        <w:pStyle w:val="PL"/>
      </w:pPr>
      <w:r>
        <w:t xml:space="preserve">        '308':</w:t>
      </w:r>
    </w:p>
    <w:p w14:paraId="3D553960" w14:textId="77777777" w:rsidR="00903EE6" w:rsidRDefault="00903EE6" w:rsidP="00903EE6">
      <w:pPr>
        <w:pStyle w:val="PL"/>
      </w:pPr>
      <w:r>
        <w:t xml:space="preserve">          $ref: 'TS29571_CommonData.yaml#/components/responses/308'</w:t>
      </w:r>
    </w:p>
    <w:p w14:paraId="0986E19C" w14:textId="77777777" w:rsidR="00903EE6" w:rsidRDefault="00903EE6" w:rsidP="00903EE6">
      <w:pPr>
        <w:pStyle w:val="PL"/>
      </w:pPr>
      <w:r>
        <w:t xml:space="preserve">        '400':</w:t>
      </w:r>
    </w:p>
    <w:p w14:paraId="1689C6F6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3EA28211" w14:textId="77777777" w:rsidR="00903EE6" w:rsidRDefault="00903EE6" w:rsidP="00903EE6">
      <w:pPr>
        <w:pStyle w:val="PL"/>
      </w:pPr>
      <w:r>
        <w:t xml:space="preserve">        '401':</w:t>
      </w:r>
    </w:p>
    <w:p w14:paraId="7B649094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5C0B65C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C4BEE8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80AF1E9" w14:textId="77777777" w:rsidR="00903EE6" w:rsidRDefault="00903EE6" w:rsidP="00903EE6">
      <w:pPr>
        <w:pStyle w:val="PL"/>
      </w:pPr>
      <w:r>
        <w:t xml:space="preserve">        '404':</w:t>
      </w:r>
    </w:p>
    <w:p w14:paraId="66EF3FF3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037531FC" w14:textId="77777777" w:rsidR="00903EE6" w:rsidRDefault="00903EE6" w:rsidP="00903EE6">
      <w:pPr>
        <w:pStyle w:val="PL"/>
      </w:pPr>
      <w:r>
        <w:t xml:space="preserve">        '429':</w:t>
      </w:r>
    </w:p>
    <w:p w14:paraId="420B48D1" w14:textId="77777777" w:rsidR="00903EE6" w:rsidRDefault="00903EE6" w:rsidP="00903EE6">
      <w:pPr>
        <w:pStyle w:val="PL"/>
      </w:pPr>
      <w:r>
        <w:t xml:space="preserve">          $ref: 'TS29571_CommonData.yaml#/components/responses/429'</w:t>
      </w:r>
    </w:p>
    <w:p w14:paraId="45F56393" w14:textId="77777777" w:rsidR="00903EE6" w:rsidRDefault="00903EE6" w:rsidP="00903EE6">
      <w:pPr>
        <w:pStyle w:val="PL"/>
      </w:pPr>
      <w:r>
        <w:t xml:space="preserve">        '500':</w:t>
      </w:r>
    </w:p>
    <w:p w14:paraId="71F9DC96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19904CB2" w14:textId="77777777" w:rsidR="00903EE6" w:rsidRDefault="00903EE6" w:rsidP="00903EE6">
      <w:pPr>
        <w:pStyle w:val="PL"/>
      </w:pPr>
      <w:r>
        <w:t xml:space="preserve">        '503':</w:t>
      </w:r>
    </w:p>
    <w:p w14:paraId="4FDB1936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23631093" w14:textId="77777777" w:rsidR="00903EE6" w:rsidRDefault="00903EE6" w:rsidP="00903EE6">
      <w:pPr>
        <w:pStyle w:val="PL"/>
      </w:pPr>
      <w:r>
        <w:t xml:space="preserve">        default:</w:t>
      </w:r>
    </w:p>
    <w:p w14:paraId="2A7F96B8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7BC5D6F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6FD50F4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5BB73A1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1F3D03A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2C1584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14:paraId="4E64BAB7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095BE24A" w14:textId="77777777" w:rsidR="00903EE6" w:rsidRDefault="00903EE6" w:rsidP="00903EE6">
      <w:pPr>
        <w:pStyle w:val="PL"/>
      </w:pPr>
      <w:r>
        <w:lastRenderedPageBreak/>
        <w:t xml:space="preserve">        - name: bindingId</w:t>
      </w:r>
    </w:p>
    <w:p w14:paraId="2504F944" w14:textId="77777777" w:rsidR="00903EE6" w:rsidRDefault="00903EE6" w:rsidP="00903EE6">
      <w:pPr>
        <w:pStyle w:val="PL"/>
      </w:pPr>
      <w:r>
        <w:t xml:space="preserve">          in: path</w:t>
      </w:r>
    </w:p>
    <w:p w14:paraId="4ADB6B03" w14:textId="77777777" w:rsidR="00903EE6" w:rsidRDefault="00903EE6" w:rsidP="00903EE6">
      <w:pPr>
        <w:pStyle w:val="PL"/>
      </w:pPr>
      <w:r>
        <w:t xml:space="preserve">          description: Represents the individual PCF for a PDU Session Binding.</w:t>
      </w:r>
    </w:p>
    <w:p w14:paraId="5EA52C9A" w14:textId="77777777" w:rsidR="00903EE6" w:rsidRDefault="00903EE6" w:rsidP="00903EE6">
      <w:pPr>
        <w:pStyle w:val="PL"/>
      </w:pPr>
      <w:r>
        <w:t xml:space="preserve">          required: true</w:t>
      </w:r>
    </w:p>
    <w:p w14:paraId="01ACF9F9" w14:textId="77777777" w:rsidR="00903EE6" w:rsidRDefault="00903EE6" w:rsidP="00903EE6">
      <w:pPr>
        <w:pStyle w:val="PL"/>
      </w:pPr>
      <w:r>
        <w:t xml:space="preserve">          schema:</w:t>
      </w:r>
    </w:p>
    <w:p w14:paraId="63FE79C1" w14:textId="77777777" w:rsidR="00903EE6" w:rsidRDefault="00903EE6" w:rsidP="00903EE6">
      <w:pPr>
        <w:pStyle w:val="PL"/>
      </w:pPr>
      <w:r>
        <w:t xml:space="preserve">            type: string</w:t>
      </w:r>
    </w:p>
    <w:p w14:paraId="3491D91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A41975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21573ACC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A77705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431C7C7D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36E08F9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5FF0847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2915C9EE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43F071F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7A5228D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3CF68F5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9E5A33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9B27D8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F87292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6F433122" w14:textId="77777777" w:rsidR="00903EE6" w:rsidRDefault="00903EE6" w:rsidP="00903EE6">
      <w:pPr>
        <w:pStyle w:val="PL"/>
      </w:pPr>
      <w:r>
        <w:t xml:space="preserve">        '307':</w:t>
      </w:r>
    </w:p>
    <w:p w14:paraId="7FC0CF5F" w14:textId="77777777" w:rsidR="00903EE6" w:rsidRDefault="00903EE6" w:rsidP="00903EE6">
      <w:pPr>
        <w:pStyle w:val="PL"/>
      </w:pPr>
      <w:r>
        <w:t xml:space="preserve">          $ref: 'TS29571_CommonData.yaml#/components/responses/307'</w:t>
      </w:r>
    </w:p>
    <w:p w14:paraId="22E0709E" w14:textId="77777777" w:rsidR="00903EE6" w:rsidRDefault="00903EE6" w:rsidP="00903EE6">
      <w:pPr>
        <w:pStyle w:val="PL"/>
      </w:pPr>
      <w:r>
        <w:t xml:space="preserve">        '308':</w:t>
      </w:r>
    </w:p>
    <w:p w14:paraId="174D0FAE" w14:textId="77777777" w:rsidR="00903EE6" w:rsidRDefault="00903EE6" w:rsidP="00903EE6">
      <w:pPr>
        <w:pStyle w:val="PL"/>
      </w:pPr>
      <w:r>
        <w:t xml:space="preserve">          $ref: 'TS29571_CommonData.yaml#/components/responses/308'</w:t>
      </w:r>
    </w:p>
    <w:p w14:paraId="025F351F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19858E80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33B88CBC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49FBD6AC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5D675E2C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194A815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1F010F43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6B34AD2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274A06B9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5DF0B608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76842E0A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47E72D5E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0AC4532E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8B7D1FF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2EFFE5A6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2A19EC1F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3F841A6F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9F6DE81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EC2CDF6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32641AB4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561380B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DAFD0DE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1CECAA72" w14:textId="77777777" w:rsidR="00903EE6" w:rsidRDefault="00903EE6" w:rsidP="00903EE6">
      <w:pPr>
        <w:pStyle w:val="PL"/>
      </w:pPr>
    </w:p>
    <w:p w14:paraId="3E538A11" w14:textId="77777777" w:rsidR="00903EE6" w:rsidRDefault="00903EE6" w:rsidP="00903EE6">
      <w:pPr>
        <w:pStyle w:val="PL"/>
      </w:pPr>
      <w:r>
        <w:t xml:space="preserve">  /subscriptions:</w:t>
      </w:r>
    </w:p>
    <w:p w14:paraId="25E47FED" w14:textId="77777777" w:rsidR="00903EE6" w:rsidRDefault="00903EE6" w:rsidP="00903EE6">
      <w:pPr>
        <w:pStyle w:val="PL"/>
      </w:pPr>
      <w:r>
        <w:t xml:space="preserve">    post:</w:t>
      </w:r>
    </w:p>
    <w:p w14:paraId="4A0C6118" w14:textId="77777777" w:rsidR="00903EE6" w:rsidRDefault="00903EE6" w:rsidP="00903EE6">
      <w:pPr>
        <w:pStyle w:val="PL"/>
      </w:pPr>
      <w:r>
        <w:t xml:space="preserve">      operationId: CreateIndividualSubcription</w:t>
      </w:r>
    </w:p>
    <w:p w14:paraId="57F59FD2" w14:textId="77777777" w:rsidR="00903EE6" w:rsidRDefault="00903EE6" w:rsidP="00903EE6">
      <w:pPr>
        <w:pStyle w:val="PL"/>
      </w:pPr>
      <w:r>
        <w:t xml:space="preserve">      summary: Create an individual subscription for event notifications from the BSF</w:t>
      </w:r>
    </w:p>
    <w:p w14:paraId="05012DC9" w14:textId="77777777" w:rsidR="00903EE6" w:rsidRDefault="00903EE6" w:rsidP="00903EE6">
      <w:pPr>
        <w:pStyle w:val="PL"/>
      </w:pPr>
      <w:r>
        <w:t xml:space="preserve">      tags:</w:t>
      </w:r>
    </w:p>
    <w:p w14:paraId="19461A1D" w14:textId="77777777" w:rsidR="00903EE6" w:rsidRDefault="00903EE6" w:rsidP="00903EE6">
      <w:pPr>
        <w:pStyle w:val="PL"/>
      </w:pPr>
      <w:r>
        <w:t xml:space="preserve">        - Subscriptions (Collection)</w:t>
      </w:r>
    </w:p>
    <w:p w14:paraId="316496D0" w14:textId="77777777" w:rsidR="00903EE6" w:rsidRDefault="00903EE6" w:rsidP="00903EE6">
      <w:pPr>
        <w:pStyle w:val="PL"/>
      </w:pPr>
      <w:r>
        <w:t xml:space="preserve">      requestBody:</w:t>
      </w:r>
    </w:p>
    <w:p w14:paraId="7AFA7FF4" w14:textId="77777777" w:rsidR="00903EE6" w:rsidRDefault="00903EE6" w:rsidP="00903EE6">
      <w:pPr>
        <w:pStyle w:val="PL"/>
      </w:pPr>
      <w:r>
        <w:t xml:space="preserve">        required: true</w:t>
      </w:r>
    </w:p>
    <w:p w14:paraId="770B9E09" w14:textId="77777777" w:rsidR="00903EE6" w:rsidRDefault="00903EE6" w:rsidP="00903EE6">
      <w:pPr>
        <w:pStyle w:val="PL"/>
      </w:pPr>
      <w:r>
        <w:t xml:space="preserve">        content:</w:t>
      </w:r>
    </w:p>
    <w:p w14:paraId="13BABCC7" w14:textId="77777777" w:rsidR="00903EE6" w:rsidRDefault="00903EE6" w:rsidP="00903EE6">
      <w:pPr>
        <w:pStyle w:val="PL"/>
      </w:pPr>
      <w:r>
        <w:t xml:space="preserve">          application/json:</w:t>
      </w:r>
    </w:p>
    <w:p w14:paraId="7DE8DB5B" w14:textId="77777777" w:rsidR="00903EE6" w:rsidRDefault="00903EE6" w:rsidP="00903EE6">
      <w:pPr>
        <w:pStyle w:val="PL"/>
      </w:pPr>
      <w:r>
        <w:t xml:space="preserve">            schema:</w:t>
      </w:r>
    </w:p>
    <w:p w14:paraId="693433AF" w14:textId="77777777" w:rsidR="00903EE6" w:rsidRDefault="00903EE6" w:rsidP="00903EE6">
      <w:pPr>
        <w:pStyle w:val="PL"/>
      </w:pPr>
      <w:r>
        <w:t xml:space="preserve">              $ref: '#/components/schemas/BsfSubscription'</w:t>
      </w:r>
    </w:p>
    <w:p w14:paraId="12AFA3B5" w14:textId="77777777" w:rsidR="00903EE6" w:rsidRDefault="00903EE6" w:rsidP="00903EE6">
      <w:pPr>
        <w:pStyle w:val="PL"/>
      </w:pPr>
      <w:r>
        <w:t xml:space="preserve">      responses:</w:t>
      </w:r>
    </w:p>
    <w:p w14:paraId="77281624" w14:textId="77777777" w:rsidR="00903EE6" w:rsidRDefault="00903EE6" w:rsidP="00903EE6">
      <w:pPr>
        <w:pStyle w:val="PL"/>
      </w:pPr>
      <w:r>
        <w:t xml:space="preserve">        '201':</w:t>
      </w:r>
    </w:p>
    <w:p w14:paraId="57E6568B" w14:textId="77777777" w:rsidR="00903EE6" w:rsidRDefault="00903EE6" w:rsidP="00903EE6">
      <w:pPr>
        <w:pStyle w:val="PL"/>
      </w:pPr>
      <w:r>
        <w:t xml:space="preserve">          description: Created.</w:t>
      </w:r>
    </w:p>
    <w:p w14:paraId="3A92E8E4" w14:textId="77777777" w:rsidR="00903EE6" w:rsidRDefault="00903EE6" w:rsidP="00903EE6">
      <w:pPr>
        <w:pStyle w:val="PL"/>
      </w:pPr>
      <w:r>
        <w:t xml:space="preserve">          headers:</w:t>
      </w:r>
    </w:p>
    <w:p w14:paraId="30FD36DD" w14:textId="77777777" w:rsidR="00903EE6" w:rsidRDefault="00903EE6" w:rsidP="00903EE6">
      <w:pPr>
        <w:pStyle w:val="PL"/>
      </w:pPr>
      <w:r>
        <w:t xml:space="preserve">            Location:</w:t>
      </w:r>
    </w:p>
    <w:p w14:paraId="7D2E936C" w14:textId="77777777" w:rsidR="00903EE6" w:rsidRDefault="00903EE6" w:rsidP="00903EE6">
      <w:pPr>
        <w:pStyle w:val="PL"/>
      </w:pPr>
      <w:r>
        <w:t xml:space="preserve">              description: &gt;</w:t>
      </w:r>
    </w:p>
    <w:p w14:paraId="7EDA9FF3" w14:textId="77777777" w:rsidR="00903EE6" w:rsidRDefault="00903EE6" w:rsidP="00903EE6">
      <w:pPr>
        <w:pStyle w:val="PL"/>
      </w:pPr>
      <w:r>
        <w:t xml:space="preserve">                Contains the URI of the newly created resource, according to the structure </w:t>
      </w:r>
    </w:p>
    <w:p w14:paraId="24372816" w14:textId="77777777" w:rsidR="00903EE6" w:rsidRDefault="00903EE6" w:rsidP="00903EE6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7309A2BD" w14:textId="77777777" w:rsidR="00903EE6" w:rsidRDefault="00903EE6" w:rsidP="00903EE6">
      <w:pPr>
        <w:pStyle w:val="PL"/>
      </w:pPr>
      <w:r>
        <w:t xml:space="preserve">              required: true</w:t>
      </w:r>
    </w:p>
    <w:p w14:paraId="53B52931" w14:textId="77777777" w:rsidR="00903EE6" w:rsidRDefault="00903EE6" w:rsidP="00903EE6">
      <w:pPr>
        <w:pStyle w:val="PL"/>
      </w:pPr>
      <w:r>
        <w:t xml:space="preserve">              schema:</w:t>
      </w:r>
    </w:p>
    <w:p w14:paraId="67FA1271" w14:textId="77777777" w:rsidR="00903EE6" w:rsidRDefault="00903EE6" w:rsidP="00903EE6">
      <w:pPr>
        <w:pStyle w:val="PL"/>
      </w:pPr>
      <w:r>
        <w:t xml:space="preserve">                type: string</w:t>
      </w:r>
    </w:p>
    <w:p w14:paraId="7FA26A7D" w14:textId="77777777" w:rsidR="00903EE6" w:rsidRDefault="00903EE6" w:rsidP="00903EE6">
      <w:pPr>
        <w:pStyle w:val="PL"/>
      </w:pPr>
      <w:r>
        <w:t xml:space="preserve">          content:</w:t>
      </w:r>
    </w:p>
    <w:p w14:paraId="14DC3DC4" w14:textId="77777777" w:rsidR="00903EE6" w:rsidRDefault="00903EE6" w:rsidP="00903EE6">
      <w:pPr>
        <w:pStyle w:val="PL"/>
      </w:pPr>
      <w:r>
        <w:t xml:space="preserve">            application/json:</w:t>
      </w:r>
    </w:p>
    <w:p w14:paraId="603A4186" w14:textId="77777777" w:rsidR="00903EE6" w:rsidRDefault="00903EE6" w:rsidP="00903EE6">
      <w:pPr>
        <w:pStyle w:val="PL"/>
      </w:pPr>
      <w:r>
        <w:t xml:space="preserve">              schema:</w:t>
      </w:r>
    </w:p>
    <w:p w14:paraId="35F089CC" w14:textId="77777777" w:rsidR="00903EE6" w:rsidRDefault="00903EE6" w:rsidP="00903EE6">
      <w:pPr>
        <w:pStyle w:val="PL"/>
      </w:pPr>
      <w:r>
        <w:t xml:space="preserve">                $ref: '#/components/schemas/BsfSubscriptionResp'</w:t>
      </w:r>
    </w:p>
    <w:p w14:paraId="67E321F6" w14:textId="77777777" w:rsidR="00903EE6" w:rsidRDefault="00903EE6" w:rsidP="00903EE6">
      <w:pPr>
        <w:pStyle w:val="PL"/>
      </w:pPr>
      <w:r>
        <w:t xml:space="preserve">        '400':</w:t>
      </w:r>
    </w:p>
    <w:p w14:paraId="0F9AC5D1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3FA3A889" w14:textId="77777777" w:rsidR="00903EE6" w:rsidRDefault="00903EE6" w:rsidP="00903EE6">
      <w:pPr>
        <w:pStyle w:val="PL"/>
      </w:pPr>
      <w:r>
        <w:t xml:space="preserve">        '401':</w:t>
      </w:r>
    </w:p>
    <w:p w14:paraId="04855FCC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0BB8C84A" w14:textId="77777777" w:rsidR="00903EE6" w:rsidRDefault="00903EE6" w:rsidP="00903EE6">
      <w:pPr>
        <w:pStyle w:val="PL"/>
      </w:pPr>
      <w:r>
        <w:lastRenderedPageBreak/>
        <w:t xml:space="preserve">        '403':</w:t>
      </w:r>
    </w:p>
    <w:p w14:paraId="4AE874AE" w14:textId="77777777" w:rsidR="00903EE6" w:rsidRDefault="00903EE6" w:rsidP="00903EE6">
      <w:pPr>
        <w:pStyle w:val="PL"/>
      </w:pPr>
      <w:r>
        <w:t xml:space="preserve">          $ref: 'TS29571_CommonData.yaml#/components/responses/403'</w:t>
      </w:r>
    </w:p>
    <w:p w14:paraId="52D12115" w14:textId="77777777" w:rsidR="00903EE6" w:rsidRDefault="00903EE6" w:rsidP="00903EE6">
      <w:pPr>
        <w:pStyle w:val="PL"/>
      </w:pPr>
      <w:r>
        <w:t xml:space="preserve">        '404':</w:t>
      </w:r>
    </w:p>
    <w:p w14:paraId="3BEF15B8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5E210DAE" w14:textId="77777777" w:rsidR="00903EE6" w:rsidRDefault="00903EE6" w:rsidP="00903EE6">
      <w:pPr>
        <w:pStyle w:val="PL"/>
      </w:pPr>
      <w:r>
        <w:t xml:space="preserve">        '411':</w:t>
      </w:r>
    </w:p>
    <w:p w14:paraId="3516C43F" w14:textId="77777777" w:rsidR="00903EE6" w:rsidRDefault="00903EE6" w:rsidP="00903EE6">
      <w:pPr>
        <w:pStyle w:val="PL"/>
      </w:pPr>
      <w:r>
        <w:t xml:space="preserve">          $ref: 'TS29571_CommonData.yaml#/components/responses/411'</w:t>
      </w:r>
    </w:p>
    <w:p w14:paraId="45737E47" w14:textId="77777777" w:rsidR="00903EE6" w:rsidRDefault="00903EE6" w:rsidP="00903EE6">
      <w:pPr>
        <w:pStyle w:val="PL"/>
      </w:pPr>
      <w:r>
        <w:t xml:space="preserve">        '413':</w:t>
      </w:r>
    </w:p>
    <w:p w14:paraId="7AC03804" w14:textId="77777777" w:rsidR="00903EE6" w:rsidRDefault="00903EE6" w:rsidP="00903EE6">
      <w:pPr>
        <w:pStyle w:val="PL"/>
      </w:pPr>
      <w:r>
        <w:t xml:space="preserve">          $ref: 'TS29571_CommonData.yaml#/components/responses/413'</w:t>
      </w:r>
    </w:p>
    <w:p w14:paraId="3B31E392" w14:textId="77777777" w:rsidR="00903EE6" w:rsidRDefault="00903EE6" w:rsidP="00903EE6">
      <w:pPr>
        <w:pStyle w:val="PL"/>
      </w:pPr>
      <w:r>
        <w:t xml:space="preserve">        '415':</w:t>
      </w:r>
    </w:p>
    <w:p w14:paraId="03F42418" w14:textId="77777777" w:rsidR="00903EE6" w:rsidRDefault="00903EE6" w:rsidP="00903EE6">
      <w:pPr>
        <w:pStyle w:val="PL"/>
      </w:pPr>
      <w:r>
        <w:t xml:space="preserve">          $ref: 'TS29571_CommonData.yaml#/components/responses/415'</w:t>
      </w:r>
    </w:p>
    <w:p w14:paraId="48196E35" w14:textId="77777777" w:rsidR="00903EE6" w:rsidRDefault="00903EE6" w:rsidP="00903EE6">
      <w:pPr>
        <w:pStyle w:val="PL"/>
      </w:pPr>
      <w:r>
        <w:t xml:space="preserve">        '429':</w:t>
      </w:r>
    </w:p>
    <w:p w14:paraId="12A5B7A8" w14:textId="77777777" w:rsidR="00903EE6" w:rsidRDefault="00903EE6" w:rsidP="00903EE6">
      <w:pPr>
        <w:pStyle w:val="PL"/>
      </w:pPr>
      <w:r>
        <w:t xml:space="preserve">          $ref: 'TS29571_CommonData.yaml#/components/responses/429'</w:t>
      </w:r>
    </w:p>
    <w:p w14:paraId="7A8357AF" w14:textId="77777777" w:rsidR="00903EE6" w:rsidRDefault="00903EE6" w:rsidP="00903EE6">
      <w:pPr>
        <w:pStyle w:val="PL"/>
      </w:pPr>
      <w:r>
        <w:t xml:space="preserve">        '500':</w:t>
      </w:r>
    </w:p>
    <w:p w14:paraId="1BC7C27F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597D4798" w14:textId="77777777" w:rsidR="00903EE6" w:rsidRDefault="00903EE6" w:rsidP="00903EE6">
      <w:pPr>
        <w:pStyle w:val="PL"/>
      </w:pPr>
      <w:r>
        <w:t xml:space="preserve">        '503':</w:t>
      </w:r>
    </w:p>
    <w:p w14:paraId="36307AAB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7CDED3E6" w14:textId="77777777" w:rsidR="00903EE6" w:rsidRDefault="00903EE6" w:rsidP="00903EE6">
      <w:pPr>
        <w:pStyle w:val="PL"/>
      </w:pPr>
      <w:r>
        <w:t xml:space="preserve">        default:</w:t>
      </w:r>
    </w:p>
    <w:p w14:paraId="0B742056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01092770" w14:textId="77777777" w:rsidR="00903EE6" w:rsidRDefault="00903EE6" w:rsidP="00903EE6">
      <w:pPr>
        <w:pStyle w:val="PL"/>
      </w:pPr>
      <w:r>
        <w:t xml:space="preserve">      callbacks:</w:t>
      </w:r>
    </w:p>
    <w:p w14:paraId="573A9CE6" w14:textId="77777777" w:rsidR="00903EE6" w:rsidRDefault="00903EE6" w:rsidP="00903EE6">
      <w:pPr>
        <w:pStyle w:val="PL"/>
      </w:pPr>
      <w:r>
        <w:t xml:space="preserve">        myNotification:</w:t>
      </w:r>
    </w:p>
    <w:p w14:paraId="7EA1F9A5" w14:textId="77777777" w:rsidR="00903EE6" w:rsidRDefault="00903EE6" w:rsidP="00903EE6">
      <w:pPr>
        <w:pStyle w:val="PL"/>
      </w:pPr>
      <w:r>
        <w:t xml:space="preserve">          '{$request.body#/notifUri}':</w:t>
      </w:r>
    </w:p>
    <w:p w14:paraId="26F32F4C" w14:textId="77777777" w:rsidR="00903EE6" w:rsidRDefault="00903EE6" w:rsidP="00903EE6">
      <w:pPr>
        <w:pStyle w:val="PL"/>
      </w:pPr>
      <w:r>
        <w:t xml:space="preserve">            post:</w:t>
      </w:r>
    </w:p>
    <w:p w14:paraId="5A6A2FEE" w14:textId="77777777" w:rsidR="00903EE6" w:rsidRDefault="00903EE6" w:rsidP="00903EE6">
      <w:pPr>
        <w:pStyle w:val="PL"/>
      </w:pPr>
      <w:r>
        <w:t xml:space="preserve">              requestBody:</w:t>
      </w:r>
    </w:p>
    <w:p w14:paraId="36BD9594" w14:textId="77777777" w:rsidR="00903EE6" w:rsidRDefault="00903EE6" w:rsidP="00903EE6">
      <w:pPr>
        <w:pStyle w:val="PL"/>
      </w:pPr>
      <w:r>
        <w:t xml:space="preserve">                required: true</w:t>
      </w:r>
    </w:p>
    <w:p w14:paraId="2220199F" w14:textId="77777777" w:rsidR="00903EE6" w:rsidRDefault="00903EE6" w:rsidP="00903EE6">
      <w:pPr>
        <w:pStyle w:val="PL"/>
      </w:pPr>
      <w:r>
        <w:t xml:space="preserve">                content:</w:t>
      </w:r>
    </w:p>
    <w:p w14:paraId="4483ADD8" w14:textId="77777777" w:rsidR="00903EE6" w:rsidRDefault="00903EE6" w:rsidP="00903EE6">
      <w:pPr>
        <w:pStyle w:val="PL"/>
      </w:pPr>
      <w:r>
        <w:t xml:space="preserve">                  application/json:</w:t>
      </w:r>
    </w:p>
    <w:p w14:paraId="0AB12372" w14:textId="77777777" w:rsidR="00903EE6" w:rsidRDefault="00903EE6" w:rsidP="00903EE6">
      <w:pPr>
        <w:pStyle w:val="PL"/>
      </w:pPr>
      <w:r>
        <w:t xml:space="preserve">                    schema:</w:t>
      </w:r>
    </w:p>
    <w:p w14:paraId="48A97613" w14:textId="77777777" w:rsidR="00903EE6" w:rsidRDefault="00903EE6" w:rsidP="00903EE6">
      <w:pPr>
        <w:pStyle w:val="PL"/>
      </w:pPr>
      <w:r>
        <w:t xml:space="preserve">                      $ref: '#/components/schemas/BsfNotification'</w:t>
      </w:r>
    </w:p>
    <w:p w14:paraId="28239072" w14:textId="77777777" w:rsidR="00903EE6" w:rsidRDefault="00903EE6" w:rsidP="00903EE6">
      <w:pPr>
        <w:pStyle w:val="PL"/>
      </w:pPr>
      <w:r>
        <w:t xml:space="preserve">              responses:</w:t>
      </w:r>
    </w:p>
    <w:p w14:paraId="77691B36" w14:textId="77777777" w:rsidR="00903EE6" w:rsidRDefault="00903EE6" w:rsidP="00903EE6">
      <w:pPr>
        <w:pStyle w:val="PL"/>
      </w:pPr>
      <w:r>
        <w:t xml:space="preserve">                '204':</w:t>
      </w:r>
    </w:p>
    <w:p w14:paraId="1645D07E" w14:textId="77777777" w:rsidR="00903EE6" w:rsidRDefault="00903EE6" w:rsidP="00903EE6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0F5C3E94" w14:textId="77777777" w:rsidR="00903EE6" w:rsidRDefault="00903EE6" w:rsidP="00903EE6">
      <w:pPr>
        <w:pStyle w:val="PL"/>
      </w:pPr>
      <w:r>
        <w:t xml:space="preserve">                '307':</w:t>
      </w:r>
    </w:p>
    <w:p w14:paraId="60D96E35" w14:textId="77777777" w:rsidR="00903EE6" w:rsidRDefault="00903EE6" w:rsidP="00903EE6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065DB2C" w14:textId="77777777" w:rsidR="00903EE6" w:rsidRDefault="00903EE6" w:rsidP="00903EE6">
      <w:pPr>
        <w:pStyle w:val="PL"/>
      </w:pPr>
      <w:r>
        <w:t xml:space="preserve">                '308':</w:t>
      </w:r>
    </w:p>
    <w:p w14:paraId="2E95DA63" w14:textId="77777777" w:rsidR="00903EE6" w:rsidRDefault="00903EE6" w:rsidP="00903EE6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5E7D2AB" w14:textId="77777777" w:rsidR="00903EE6" w:rsidRDefault="00903EE6" w:rsidP="00903EE6">
      <w:pPr>
        <w:pStyle w:val="PL"/>
      </w:pPr>
      <w:r>
        <w:t xml:space="preserve">                '400':</w:t>
      </w:r>
    </w:p>
    <w:p w14:paraId="6989C7A1" w14:textId="77777777" w:rsidR="00903EE6" w:rsidRDefault="00903EE6" w:rsidP="00903EE6">
      <w:pPr>
        <w:pStyle w:val="PL"/>
      </w:pPr>
      <w:r>
        <w:t xml:space="preserve">                  $ref: 'TS29571_CommonData.yaml#/components/responses/400'</w:t>
      </w:r>
    </w:p>
    <w:p w14:paraId="65BC5FB3" w14:textId="77777777" w:rsidR="00903EE6" w:rsidRDefault="00903EE6" w:rsidP="00903EE6">
      <w:pPr>
        <w:pStyle w:val="PL"/>
      </w:pPr>
      <w:r>
        <w:t xml:space="preserve">                '401':</w:t>
      </w:r>
    </w:p>
    <w:p w14:paraId="06B04BAB" w14:textId="77777777" w:rsidR="00903EE6" w:rsidRDefault="00903EE6" w:rsidP="00903EE6">
      <w:pPr>
        <w:pStyle w:val="PL"/>
      </w:pPr>
      <w:r>
        <w:t xml:space="preserve">                  $ref: 'TS29571_CommonData.yaml#/components/responses/401'</w:t>
      </w:r>
    </w:p>
    <w:p w14:paraId="34539957" w14:textId="77777777" w:rsidR="00903EE6" w:rsidRDefault="00903EE6" w:rsidP="00903EE6">
      <w:pPr>
        <w:pStyle w:val="PL"/>
      </w:pPr>
      <w:r>
        <w:t xml:space="preserve">                '403':</w:t>
      </w:r>
    </w:p>
    <w:p w14:paraId="062E7D9E" w14:textId="77777777" w:rsidR="00903EE6" w:rsidRDefault="00903EE6" w:rsidP="00903EE6">
      <w:pPr>
        <w:pStyle w:val="PL"/>
      </w:pPr>
      <w:r>
        <w:t xml:space="preserve">                  $ref: 'TS29571_CommonData.yaml#/components/responses/403'</w:t>
      </w:r>
    </w:p>
    <w:p w14:paraId="4095D62A" w14:textId="77777777" w:rsidR="00903EE6" w:rsidRDefault="00903EE6" w:rsidP="00903EE6">
      <w:pPr>
        <w:pStyle w:val="PL"/>
      </w:pPr>
      <w:r>
        <w:t xml:space="preserve">                '404':</w:t>
      </w:r>
    </w:p>
    <w:p w14:paraId="4F45D2D6" w14:textId="77777777" w:rsidR="00903EE6" w:rsidRDefault="00903EE6" w:rsidP="00903EE6">
      <w:pPr>
        <w:pStyle w:val="PL"/>
      </w:pPr>
      <w:r>
        <w:t xml:space="preserve">                  $ref: 'TS29571_CommonData.yaml#/components/responses/404'</w:t>
      </w:r>
    </w:p>
    <w:p w14:paraId="44B643D1" w14:textId="77777777" w:rsidR="00903EE6" w:rsidRDefault="00903EE6" w:rsidP="00903EE6">
      <w:pPr>
        <w:pStyle w:val="PL"/>
      </w:pPr>
      <w:r>
        <w:t xml:space="preserve">                '411':</w:t>
      </w:r>
    </w:p>
    <w:p w14:paraId="1F548E3B" w14:textId="77777777" w:rsidR="00903EE6" w:rsidRDefault="00903EE6" w:rsidP="00903EE6">
      <w:pPr>
        <w:pStyle w:val="PL"/>
      </w:pPr>
      <w:r>
        <w:t xml:space="preserve">                  $ref: 'TS29571_CommonData.yaml#/components/responses/411'</w:t>
      </w:r>
    </w:p>
    <w:p w14:paraId="09E13717" w14:textId="77777777" w:rsidR="00903EE6" w:rsidRDefault="00903EE6" w:rsidP="00903EE6">
      <w:pPr>
        <w:pStyle w:val="PL"/>
      </w:pPr>
      <w:r>
        <w:t xml:space="preserve">                '413':</w:t>
      </w:r>
    </w:p>
    <w:p w14:paraId="200B360A" w14:textId="77777777" w:rsidR="00903EE6" w:rsidRDefault="00903EE6" w:rsidP="00903EE6">
      <w:pPr>
        <w:pStyle w:val="PL"/>
      </w:pPr>
      <w:r>
        <w:t xml:space="preserve">                  $ref: 'TS29571_CommonData.yaml#/components/responses/413'</w:t>
      </w:r>
    </w:p>
    <w:p w14:paraId="6924D873" w14:textId="77777777" w:rsidR="00903EE6" w:rsidRDefault="00903EE6" w:rsidP="00903EE6">
      <w:pPr>
        <w:pStyle w:val="PL"/>
      </w:pPr>
      <w:r>
        <w:t xml:space="preserve">                '415':</w:t>
      </w:r>
    </w:p>
    <w:p w14:paraId="4590A42B" w14:textId="77777777" w:rsidR="00903EE6" w:rsidRDefault="00903EE6" w:rsidP="00903EE6">
      <w:pPr>
        <w:pStyle w:val="PL"/>
      </w:pPr>
      <w:r>
        <w:t xml:space="preserve">                  $ref: 'TS29571_CommonData.yaml#/components/responses/415'</w:t>
      </w:r>
    </w:p>
    <w:p w14:paraId="58F6F124" w14:textId="77777777" w:rsidR="00903EE6" w:rsidRDefault="00903EE6" w:rsidP="00903EE6">
      <w:pPr>
        <w:pStyle w:val="PL"/>
      </w:pPr>
      <w:r>
        <w:t xml:space="preserve">                '429':</w:t>
      </w:r>
    </w:p>
    <w:p w14:paraId="148DE505" w14:textId="77777777" w:rsidR="00903EE6" w:rsidRDefault="00903EE6" w:rsidP="00903EE6">
      <w:pPr>
        <w:pStyle w:val="PL"/>
      </w:pPr>
      <w:r>
        <w:t xml:space="preserve">                  $ref: 'TS29571_CommonData.yaml#/components/responses/429'</w:t>
      </w:r>
    </w:p>
    <w:p w14:paraId="2297BCB9" w14:textId="77777777" w:rsidR="00903EE6" w:rsidRDefault="00903EE6" w:rsidP="00903EE6">
      <w:pPr>
        <w:pStyle w:val="PL"/>
      </w:pPr>
      <w:r>
        <w:t xml:space="preserve">                '500':</w:t>
      </w:r>
    </w:p>
    <w:p w14:paraId="322FB8C2" w14:textId="77777777" w:rsidR="00903EE6" w:rsidRDefault="00903EE6" w:rsidP="00903EE6">
      <w:pPr>
        <w:pStyle w:val="PL"/>
      </w:pPr>
      <w:r>
        <w:t xml:space="preserve">                  $ref: 'TS29571_CommonData.yaml#/components/responses/500'</w:t>
      </w:r>
    </w:p>
    <w:p w14:paraId="6BCFC31D" w14:textId="77777777" w:rsidR="00903EE6" w:rsidRDefault="00903EE6" w:rsidP="00903EE6">
      <w:pPr>
        <w:pStyle w:val="PL"/>
      </w:pPr>
      <w:r>
        <w:t xml:space="preserve">                '503':</w:t>
      </w:r>
    </w:p>
    <w:p w14:paraId="1C7D2B2B" w14:textId="77777777" w:rsidR="00903EE6" w:rsidRDefault="00903EE6" w:rsidP="00903EE6">
      <w:pPr>
        <w:pStyle w:val="PL"/>
      </w:pPr>
      <w:r>
        <w:t xml:space="preserve">                  $ref: 'TS29571_CommonData.yaml#/components/responses/503'</w:t>
      </w:r>
    </w:p>
    <w:p w14:paraId="08EDDF60" w14:textId="77777777" w:rsidR="00903EE6" w:rsidRDefault="00903EE6" w:rsidP="00903EE6">
      <w:pPr>
        <w:pStyle w:val="PL"/>
      </w:pPr>
      <w:r>
        <w:t xml:space="preserve">                default:</w:t>
      </w:r>
    </w:p>
    <w:p w14:paraId="289F15AE" w14:textId="77777777" w:rsidR="00903EE6" w:rsidRDefault="00903EE6" w:rsidP="00903EE6">
      <w:pPr>
        <w:pStyle w:val="PL"/>
      </w:pPr>
      <w:r>
        <w:t xml:space="preserve">                  $ref: 'TS29571_CommonData.yaml#/components/responses/default'</w:t>
      </w:r>
    </w:p>
    <w:p w14:paraId="7A0F89B3" w14:textId="77777777" w:rsidR="00903EE6" w:rsidRDefault="00903EE6" w:rsidP="00903EE6">
      <w:pPr>
        <w:pStyle w:val="PL"/>
      </w:pPr>
    </w:p>
    <w:p w14:paraId="4122A1E5" w14:textId="77777777" w:rsidR="00903EE6" w:rsidRDefault="00903EE6" w:rsidP="00903EE6">
      <w:pPr>
        <w:pStyle w:val="PL"/>
      </w:pPr>
      <w:r>
        <w:t xml:space="preserve">  /subscriptions/{subId}:</w:t>
      </w:r>
    </w:p>
    <w:p w14:paraId="68A9B06C" w14:textId="77777777" w:rsidR="00903EE6" w:rsidRDefault="00903EE6" w:rsidP="00903EE6">
      <w:pPr>
        <w:pStyle w:val="PL"/>
      </w:pPr>
      <w:r>
        <w:t xml:space="preserve">    put:</w:t>
      </w:r>
    </w:p>
    <w:p w14:paraId="50E1FE18" w14:textId="77777777" w:rsidR="00903EE6" w:rsidRDefault="00903EE6" w:rsidP="00903EE6">
      <w:pPr>
        <w:pStyle w:val="PL"/>
      </w:pPr>
      <w:r>
        <w:t xml:space="preserve">      operationId: ReplaceIndividualSubcription</w:t>
      </w:r>
    </w:p>
    <w:p w14:paraId="08DDB6EA" w14:textId="77777777" w:rsidR="00903EE6" w:rsidRDefault="00903EE6" w:rsidP="00903EE6">
      <w:pPr>
        <w:pStyle w:val="PL"/>
      </w:pPr>
      <w:r>
        <w:t xml:space="preserve">      summary: Replace an individual subscription for event notifications from the BSF</w:t>
      </w:r>
    </w:p>
    <w:p w14:paraId="3CBEDA77" w14:textId="77777777" w:rsidR="00903EE6" w:rsidRDefault="00903EE6" w:rsidP="00903EE6">
      <w:pPr>
        <w:pStyle w:val="PL"/>
      </w:pPr>
      <w:r>
        <w:t xml:space="preserve">      tags:</w:t>
      </w:r>
    </w:p>
    <w:p w14:paraId="00CFEE90" w14:textId="77777777" w:rsidR="00903EE6" w:rsidRDefault="00903EE6" w:rsidP="00903EE6">
      <w:pPr>
        <w:pStyle w:val="PL"/>
      </w:pPr>
      <w:r>
        <w:t xml:space="preserve">        - IndividualSubscription (Document)</w:t>
      </w:r>
    </w:p>
    <w:p w14:paraId="43FFA9EF" w14:textId="77777777" w:rsidR="00903EE6" w:rsidRDefault="00903EE6" w:rsidP="00903EE6">
      <w:pPr>
        <w:pStyle w:val="PL"/>
      </w:pPr>
      <w:r>
        <w:t xml:space="preserve">      requestBody:</w:t>
      </w:r>
    </w:p>
    <w:p w14:paraId="42270254" w14:textId="77777777" w:rsidR="00903EE6" w:rsidRDefault="00903EE6" w:rsidP="00903EE6">
      <w:pPr>
        <w:pStyle w:val="PL"/>
      </w:pPr>
      <w:r>
        <w:t xml:space="preserve">        required: true</w:t>
      </w:r>
    </w:p>
    <w:p w14:paraId="6D9120E9" w14:textId="77777777" w:rsidR="00903EE6" w:rsidRDefault="00903EE6" w:rsidP="00903EE6">
      <w:pPr>
        <w:pStyle w:val="PL"/>
      </w:pPr>
      <w:r>
        <w:t xml:space="preserve">        content:</w:t>
      </w:r>
    </w:p>
    <w:p w14:paraId="73A88706" w14:textId="77777777" w:rsidR="00903EE6" w:rsidRDefault="00903EE6" w:rsidP="00903EE6">
      <w:pPr>
        <w:pStyle w:val="PL"/>
      </w:pPr>
      <w:r>
        <w:t xml:space="preserve">          application/json:</w:t>
      </w:r>
    </w:p>
    <w:p w14:paraId="2350DF1A" w14:textId="77777777" w:rsidR="00903EE6" w:rsidRDefault="00903EE6" w:rsidP="00903EE6">
      <w:pPr>
        <w:pStyle w:val="PL"/>
      </w:pPr>
      <w:r>
        <w:t xml:space="preserve">            schema:</w:t>
      </w:r>
    </w:p>
    <w:p w14:paraId="708BADE7" w14:textId="77777777" w:rsidR="00903EE6" w:rsidRDefault="00903EE6" w:rsidP="00903EE6">
      <w:pPr>
        <w:pStyle w:val="PL"/>
      </w:pPr>
      <w:r>
        <w:t xml:space="preserve">              $ref: '#/components/schemas/BsfSubscription'</w:t>
      </w:r>
    </w:p>
    <w:p w14:paraId="399B5F5E" w14:textId="77777777" w:rsidR="00903EE6" w:rsidRDefault="00903EE6" w:rsidP="00903EE6">
      <w:pPr>
        <w:pStyle w:val="PL"/>
      </w:pPr>
      <w:r>
        <w:t xml:space="preserve">      parameters:</w:t>
      </w:r>
    </w:p>
    <w:p w14:paraId="18A67B15" w14:textId="77777777" w:rsidR="00903EE6" w:rsidRDefault="00903EE6" w:rsidP="00903EE6">
      <w:pPr>
        <w:pStyle w:val="PL"/>
      </w:pPr>
      <w:r>
        <w:t xml:space="preserve">        - name: subId</w:t>
      </w:r>
    </w:p>
    <w:p w14:paraId="45CC979D" w14:textId="77777777" w:rsidR="00903EE6" w:rsidRDefault="00903EE6" w:rsidP="00903EE6">
      <w:pPr>
        <w:pStyle w:val="PL"/>
      </w:pPr>
      <w:r>
        <w:t xml:space="preserve">          in: path</w:t>
      </w:r>
    </w:p>
    <w:p w14:paraId="54E14AB6" w14:textId="77777777" w:rsidR="00903EE6" w:rsidRDefault="00903EE6" w:rsidP="00903EE6">
      <w:pPr>
        <w:pStyle w:val="PL"/>
      </w:pPr>
      <w:r>
        <w:t xml:space="preserve">          description: Subscription correlation ID</w:t>
      </w:r>
    </w:p>
    <w:p w14:paraId="61FBF870" w14:textId="77777777" w:rsidR="00903EE6" w:rsidRDefault="00903EE6" w:rsidP="00903EE6">
      <w:pPr>
        <w:pStyle w:val="PL"/>
      </w:pPr>
      <w:r>
        <w:t xml:space="preserve">          required: true</w:t>
      </w:r>
    </w:p>
    <w:p w14:paraId="1A76D61A" w14:textId="77777777" w:rsidR="00903EE6" w:rsidRDefault="00903EE6" w:rsidP="00903EE6">
      <w:pPr>
        <w:pStyle w:val="PL"/>
      </w:pPr>
      <w:r>
        <w:t xml:space="preserve">          schema:</w:t>
      </w:r>
    </w:p>
    <w:p w14:paraId="5C006F1F" w14:textId="77777777" w:rsidR="00903EE6" w:rsidRDefault="00903EE6" w:rsidP="00903EE6">
      <w:pPr>
        <w:pStyle w:val="PL"/>
      </w:pPr>
      <w:r>
        <w:t xml:space="preserve">            type: string</w:t>
      </w:r>
    </w:p>
    <w:p w14:paraId="17B3E3A3" w14:textId="77777777" w:rsidR="00903EE6" w:rsidRDefault="00903EE6" w:rsidP="00903EE6">
      <w:pPr>
        <w:pStyle w:val="PL"/>
      </w:pPr>
      <w:r>
        <w:t xml:space="preserve">      responses:</w:t>
      </w:r>
    </w:p>
    <w:p w14:paraId="6B30A2DA" w14:textId="77777777" w:rsidR="00903EE6" w:rsidRDefault="00903EE6" w:rsidP="00903EE6">
      <w:pPr>
        <w:pStyle w:val="PL"/>
      </w:pPr>
      <w:r>
        <w:lastRenderedPageBreak/>
        <w:t xml:space="preserve">        '200':</w:t>
      </w:r>
    </w:p>
    <w:p w14:paraId="43E47FB4" w14:textId="77777777" w:rsidR="00903EE6" w:rsidRDefault="00903EE6" w:rsidP="00903EE6">
      <w:pPr>
        <w:pStyle w:val="PL"/>
      </w:pPr>
      <w:r>
        <w:t xml:space="preserve">          description: OK. Resource was successfully modified and representation is returned.</w:t>
      </w:r>
    </w:p>
    <w:p w14:paraId="3003F5A2" w14:textId="77777777" w:rsidR="00903EE6" w:rsidRDefault="00903EE6" w:rsidP="00903EE6">
      <w:pPr>
        <w:pStyle w:val="PL"/>
      </w:pPr>
      <w:r>
        <w:t xml:space="preserve">          content:</w:t>
      </w:r>
    </w:p>
    <w:p w14:paraId="22F30824" w14:textId="77777777" w:rsidR="00903EE6" w:rsidRDefault="00903EE6" w:rsidP="00903EE6">
      <w:pPr>
        <w:pStyle w:val="PL"/>
      </w:pPr>
      <w:r>
        <w:t xml:space="preserve">            application/json:</w:t>
      </w:r>
    </w:p>
    <w:p w14:paraId="608C2112" w14:textId="77777777" w:rsidR="00903EE6" w:rsidRDefault="00903EE6" w:rsidP="00903EE6">
      <w:pPr>
        <w:pStyle w:val="PL"/>
      </w:pPr>
      <w:r>
        <w:t xml:space="preserve">              schema:</w:t>
      </w:r>
    </w:p>
    <w:p w14:paraId="7ADDA121" w14:textId="77777777" w:rsidR="00903EE6" w:rsidRDefault="00903EE6" w:rsidP="00903EE6">
      <w:pPr>
        <w:pStyle w:val="PL"/>
      </w:pPr>
      <w:r>
        <w:t xml:space="preserve">                $ref: '#/components/schemas/BsfSubscriptionResp'</w:t>
      </w:r>
    </w:p>
    <w:p w14:paraId="237B56EA" w14:textId="77777777" w:rsidR="00903EE6" w:rsidRDefault="00903EE6" w:rsidP="00903EE6">
      <w:pPr>
        <w:pStyle w:val="PL"/>
      </w:pPr>
      <w:r>
        <w:t xml:space="preserve">        '204':</w:t>
      </w:r>
    </w:p>
    <w:p w14:paraId="4DC22673" w14:textId="77777777" w:rsidR="00903EE6" w:rsidRDefault="00903EE6" w:rsidP="00903EE6">
      <w:pPr>
        <w:pStyle w:val="PL"/>
      </w:pPr>
      <w:r>
        <w:t xml:space="preserve">          description: No Content. Resource was successfully modified.</w:t>
      </w:r>
    </w:p>
    <w:p w14:paraId="2C49E2A5" w14:textId="77777777" w:rsidR="00903EE6" w:rsidRDefault="00903EE6" w:rsidP="00903EE6">
      <w:pPr>
        <w:pStyle w:val="PL"/>
      </w:pPr>
      <w:r>
        <w:t xml:space="preserve">        '307':</w:t>
      </w:r>
    </w:p>
    <w:p w14:paraId="298897C1" w14:textId="77777777" w:rsidR="00903EE6" w:rsidRDefault="00903EE6" w:rsidP="00903EE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8328959" w14:textId="77777777" w:rsidR="00903EE6" w:rsidRDefault="00903EE6" w:rsidP="00903EE6">
      <w:pPr>
        <w:pStyle w:val="PL"/>
      </w:pPr>
      <w:r>
        <w:t xml:space="preserve">        '308':</w:t>
      </w:r>
    </w:p>
    <w:p w14:paraId="45CC0B0D" w14:textId="77777777" w:rsidR="00903EE6" w:rsidRDefault="00903EE6" w:rsidP="00903EE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FD0C4F8" w14:textId="77777777" w:rsidR="00903EE6" w:rsidRDefault="00903EE6" w:rsidP="00903EE6">
      <w:pPr>
        <w:pStyle w:val="PL"/>
      </w:pPr>
      <w:r>
        <w:t xml:space="preserve">        '400':</w:t>
      </w:r>
    </w:p>
    <w:p w14:paraId="4721305D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5F494A8E" w14:textId="77777777" w:rsidR="00903EE6" w:rsidRDefault="00903EE6" w:rsidP="00903EE6">
      <w:pPr>
        <w:pStyle w:val="PL"/>
      </w:pPr>
      <w:r>
        <w:t xml:space="preserve">        '401':</w:t>
      </w:r>
    </w:p>
    <w:p w14:paraId="19BE2392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2E6766CA" w14:textId="77777777" w:rsidR="00903EE6" w:rsidRDefault="00903EE6" w:rsidP="00903EE6">
      <w:pPr>
        <w:pStyle w:val="PL"/>
      </w:pPr>
      <w:r>
        <w:t xml:space="preserve">        '403':</w:t>
      </w:r>
    </w:p>
    <w:p w14:paraId="4FDF298D" w14:textId="77777777" w:rsidR="00903EE6" w:rsidRDefault="00903EE6" w:rsidP="00903EE6">
      <w:pPr>
        <w:pStyle w:val="PL"/>
      </w:pPr>
      <w:r>
        <w:t xml:space="preserve">          $ref: 'TS29571_CommonData.yaml#/components/responses/403'</w:t>
      </w:r>
    </w:p>
    <w:p w14:paraId="3F49DBB7" w14:textId="77777777" w:rsidR="00903EE6" w:rsidRDefault="00903EE6" w:rsidP="00903EE6">
      <w:pPr>
        <w:pStyle w:val="PL"/>
      </w:pPr>
      <w:r>
        <w:t xml:space="preserve">        '404':</w:t>
      </w:r>
    </w:p>
    <w:p w14:paraId="0F7EDEFD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113D4BC8" w14:textId="77777777" w:rsidR="00903EE6" w:rsidRDefault="00903EE6" w:rsidP="00903EE6">
      <w:pPr>
        <w:pStyle w:val="PL"/>
      </w:pPr>
      <w:r>
        <w:t xml:space="preserve">        '411':</w:t>
      </w:r>
    </w:p>
    <w:p w14:paraId="7790F026" w14:textId="77777777" w:rsidR="00903EE6" w:rsidRDefault="00903EE6" w:rsidP="00903EE6">
      <w:pPr>
        <w:pStyle w:val="PL"/>
      </w:pPr>
      <w:r>
        <w:t xml:space="preserve">          $ref: 'TS29571_CommonData.yaml#/components/responses/411'</w:t>
      </w:r>
    </w:p>
    <w:p w14:paraId="0E59E05D" w14:textId="77777777" w:rsidR="00903EE6" w:rsidRDefault="00903EE6" w:rsidP="00903EE6">
      <w:pPr>
        <w:pStyle w:val="PL"/>
      </w:pPr>
      <w:r>
        <w:t xml:space="preserve">        '413':</w:t>
      </w:r>
    </w:p>
    <w:p w14:paraId="2900FB52" w14:textId="77777777" w:rsidR="00903EE6" w:rsidRDefault="00903EE6" w:rsidP="00903EE6">
      <w:pPr>
        <w:pStyle w:val="PL"/>
      </w:pPr>
      <w:r>
        <w:t xml:space="preserve">          $ref: 'TS29571_CommonData.yaml#/components/responses/413'</w:t>
      </w:r>
    </w:p>
    <w:p w14:paraId="25B640B9" w14:textId="77777777" w:rsidR="00903EE6" w:rsidRDefault="00903EE6" w:rsidP="00903EE6">
      <w:pPr>
        <w:pStyle w:val="PL"/>
      </w:pPr>
      <w:r>
        <w:t xml:space="preserve">        '415':</w:t>
      </w:r>
    </w:p>
    <w:p w14:paraId="5BDDBB11" w14:textId="77777777" w:rsidR="00903EE6" w:rsidRDefault="00903EE6" w:rsidP="00903EE6">
      <w:pPr>
        <w:pStyle w:val="PL"/>
      </w:pPr>
      <w:r>
        <w:t xml:space="preserve">          $ref: 'TS29571_CommonData.yaml#/components/responses/415'</w:t>
      </w:r>
    </w:p>
    <w:p w14:paraId="645E6E6A" w14:textId="77777777" w:rsidR="00903EE6" w:rsidRDefault="00903EE6" w:rsidP="00903EE6">
      <w:pPr>
        <w:pStyle w:val="PL"/>
      </w:pPr>
      <w:r>
        <w:t xml:space="preserve">        '429':</w:t>
      </w:r>
    </w:p>
    <w:p w14:paraId="15BEC049" w14:textId="77777777" w:rsidR="00903EE6" w:rsidRDefault="00903EE6" w:rsidP="00903EE6">
      <w:pPr>
        <w:pStyle w:val="PL"/>
      </w:pPr>
      <w:r>
        <w:t xml:space="preserve">          $ref: 'TS29571_CommonData.yaml#/components/responses/429'</w:t>
      </w:r>
    </w:p>
    <w:p w14:paraId="51E379F3" w14:textId="77777777" w:rsidR="00903EE6" w:rsidRDefault="00903EE6" w:rsidP="00903EE6">
      <w:pPr>
        <w:pStyle w:val="PL"/>
      </w:pPr>
      <w:r>
        <w:t xml:space="preserve">        '500':</w:t>
      </w:r>
    </w:p>
    <w:p w14:paraId="1ECA396B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4F09850D" w14:textId="77777777" w:rsidR="00903EE6" w:rsidRDefault="00903EE6" w:rsidP="00903EE6">
      <w:pPr>
        <w:pStyle w:val="PL"/>
      </w:pPr>
      <w:r>
        <w:t xml:space="preserve">        '503':</w:t>
      </w:r>
    </w:p>
    <w:p w14:paraId="3B4232FE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75AB09FF" w14:textId="77777777" w:rsidR="00903EE6" w:rsidRDefault="00903EE6" w:rsidP="00903EE6">
      <w:pPr>
        <w:pStyle w:val="PL"/>
      </w:pPr>
      <w:r>
        <w:t xml:space="preserve">        default:</w:t>
      </w:r>
    </w:p>
    <w:p w14:paraId="3DAB5FAB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7281E97A" w14:textId="77777777" w:rsidR="00903EE6" w:rsidRDefault="00903EE6" w:rsidP="00903EE6">
      <w:pPr>
        <w:pStyle w:val="PL"/>
      </w:pPr>
      <w:r>
        <w:t xml:space="preserve">    delete:</w:t>
      </w:r>
    </w:p>
    <w:p w14:paraId="7CE6DCA9" w14:textId="77777777" w:rsidR="00903EE6" w:rsidRDefault="00903EE6" w:rsidP="00903EE6">
      <w:pPr>
        <w:pStyle w:val="PL"/>
      </w:pPr>
      <w:r>
        <w:t xml:space="preserve">      operationId: DeleteIndividualSubcription</w:t>
      </w:r>
    </w:p>
    <w:p w14:paraId="3FAC3C9A" w14:textId="77777777" w:rsidR="00903EE6" w:rsidRDefault="00903EE6" w:rsidP="00903EE6">
      <w:pPr>
        <w:pStyle w:val="PL"/>
      </w:pPr>
      <w:r>
        <w:t xml:space="preserve">      summary: Delete an individual subscription for event notifications from the BSF</w:t>
      </w:r>
    </w:p>
    <w:p w14:paraId="4D9DA780" w14:textId="77777777" w:rsidR="00903EE6" w:rsidRDefault="00903EE6" w:rsidP="00903EE6">
      <w:pPr>
        <w:pStyle w:val="PL"/>
      </w:pPr>
      <w:r>
        <w:t xml:space="preserve">      tags:</w:t>
      </w:r>
    </w:p>
    <w:p w14:paraId="342FC53F" w14:textId="77777777" w:rsidR="00903EE6" w:rsidRDefault="00903EE6" w:rsidP="00903EE6">
      <w:pPr>
        <w:pStyle w:val="PL"/>
      </w:pPr>
      <w:r>
        <w:t xml:space="preserve">        - IndividualSubscription (Document)</w:t>
      </w:r>
    </w:p>
    <w:p w14:paraId="27AEE35F" w14:textId="77777777" w:rsidR="00903EE6" w:rsidRDefault="00903EE6" w:rsidP="00903EE6">
      <w:pPr>
        <w:pStyle w:val="PL"/>
      </w:pPr>
      <w:r>
        <w:t xml:space="preserve">      parameters:</w:t>
      </w:r>
    </w:p>
    <w:p w14:paraId="7B55730C" w14:textId="77777777" w:rsidR="00903EE6" w:rsidRDefault="00903EE6" w:rsidP="00903EE6">
      <w:pPr>
        <w:pStyle w:val="PL"/>
      </w:pPr>
      <w:r>
        <w:t xml:space="preserve">        - name: subId</w:t>
      </w:r>
    </w:p>
    <w:p w14:paraId="182B94C3" w14:textId="77777777" w:rsidR="00903EE6" w:rsidRDefault="00903EE6" w:rsidP="00903EE6">
      <w:pPr>
        <w:pStyle w:val="PL"/>
      </w:pPr>
      <w:r>
        <w:t xml:space="preserve">          in: path</w:t>
      </w:r>
    </w:p>
    <w:p w14:paraId="5AF6CAFD" w14:textId="77777777" w:rsidR="00903EE6" w:rsidRDefault="00903EE6" w:rsidP="00903EE6">
      <w:pPr>
        <w:pStyle w:val="PL"/>
      </w:pPr>
      <w:r>
        <w:t xml:space="preserve">          description: Subscription correlation ID</w:t>
      </w:r>
    </w:p>
    <w:p w14:paraId="48D6370F" w14:textId="77777777" w:rsidR="00903EE6" w:rsidRDefault="00903EE6" w:rsidP="00903EE6">
      <w:pPr>
        <w:pStyle w:val="PL"/>
      </w:pPr>
      <w:r>
        <w:t xml:space="preserve">          required: true</w:t>
      </w:r>
    </w:p>
    <w:p w14:paraId="5D0B0A8C" w14:textId="77777777" w:rsidR="00903EE6" w:rsidRDefault="00903EE6" w:rsidP="00903EE6">
      <w:pPr>
        <w:pStyle w:val="PL"/>
      </w:pPr>
      <w:r>
        <w:t xml:space="preserve">          schema:</w:t>
      </w:r>
    </w:p>
    <w:p w14:paraId="0BA07D5F" w14:textId="77777777" w:rsidR="00903EE6" w:rsidRDefault="00903EE6" w:rsidP="00903EE6">
      <w:pPr>
        <w:pStyle w:val="PL"/>
      </w:pPr>
      <w:r>
        <w:t xml:space="preserve">            type: string</w:t>
      </w:r>
    </w:p>
    <w:p w14:paraId="26F65731" w14:textId="77777777" w:rsidR="00903EE6" w:rsidRDefault="00903EE6" w:rsidP="00903EE6">
      <w:pPr>
        <w:pStyle w:val="PL"/>
      </w:pPr>
      <w:r>
        <w:t xml:space="preserve">      responses:</w:t>
      </w:r>
    </w:p>
    <w:p w14:paraId="537BB6AF" w14:textId="77777777" w:rsidR="00903EE6" w:rsidRDefault="00903EE6" w:rsidP="00903EE6">
      <w:pPr>
        <w:pStyle w:val="PL"/>
      </w:pPr>
      <w:r>
        <w:t xml:space="preserve">        '204':</w:t>
      </w:r>
    </w:p>
    <w:p w14:paraId="4C1C4724" w14:textId="77777777" w:rsidR="00903EE6" w:rsidRDefault="00903EE6" w:rsidP="00903EE6">
      <w:pPr>
        <w:pStyle w:val="PL"/>
      </w:pPr>
      <w:r>
        <w:t xml:space="preserve">          description: No Content. Resource was successfully deleted.</w:t>
      </w:r>
    </w:p>
    <w:p w14:paraId="73E21BAC" w14:textId="77777777" w:rsidR="00903EE6" w:rsidRDefault="00903EE6" w:rsidP="00903EE6">
      <w:pPr>
        <w:pStyle w:val="PL"/>
      </w:pPr>
      <w:r>
        <w:t xml:space="preserve">        '307':</w:t>
      </w:r>
    </w:p>
    <w:p w14:paraId="444C8F65" w14:textId="77777777" w:rsidR="00903EE6" w:rsidRDefault="00903EE6" w:rsidP="00903EE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825DD8C" w14:textId="77777777" w:rsidR="00903EE6" w:rsidRDefault="00903EE6" w:rsidP="00903EE6">
      <w:pPr>
        <w:pStyle w:val="PL"/>
      </w:pPr>
      <w:r>
        <w:t xml:space="preserve">        '308':</w:t>
      </w:r>
    </w:p>
    <w:p w14:paraId="6FB1251D" w14:textId="77777777" w:rsidR="00903EE6" w:rsidRDefault="00903EE6" w:rsidP="00903EE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9E9C0E5" w14:textId="77777777" w:rsidR="00903EE6" w:rsidRDefault="00903EE6" w:rsidP="00903EE6">
      <w:pPr>
        <w:pStyle w:val="PL"/>
      </w:pPr>
      <w:r>
        <w:t xml:space="preserve">        '400':</w:t>
      </w:r>
    </w:p>
    <w:p w14:paraId="1799F8AC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08E58C1F" w14:textId="77777777" w:rsidR="00903EE6" w:rsidRDefault="00903EE6" w:rsidP="00903EE6">
      <w:pPr>
        <w:pStyle w:val="PL"/>
      </w:pPr>
      <w:r>
        <w:t xml:space="preserve">        '401':</w:t>
      </w:r>
    </w:p>
    <w:p w14:paraId="693D2620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69EC818C" w14:textId="77777777" w:rsidR="00903EE6" w:rsidRDefault="00903EE6" w:rsidP="00903EE6">
      <w:pPr>
        <w:pStyle w:val="PL"/>
      </w:pPr>
      <w:r>
        <w:t xml:space="preserve">        '403':</w:t>
      </w:r>
    </w:p>
    <w:p w14:paraId="3132D597" w14:textId="77777777" w:rsidR="00903EE6" w:rsidRDefault="00903EE6" w:rsidP="00903EE6">
      <w:pPr>
        <w:pStyle w:val="PL"/>
      </w:pPr>
      <w:r>
        <w:t xml:space="preserve">          $ref: 'TS29571_CommonData.yaml#/components/responses/403'</w:t>
      </w:r>
    </w:p>
    <w:p w14:paraId="0638D3C2" w14:textId="77777777" w:rsidR="00903EE6" w:rsidRDefault="00903EE6" w:rsidP="00903EE6">
      <w:pPr>
        <w:pStyle w:val="PL"/>
      </w:pPr>
      <w:r>
        <w:t xml:space="preserve">        '404':</w:t>
      </w:r>
    </w:p>
    <w:p w14:paraId="4D205B0B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6D519D38" w14:textId="77777777" w:rsidR="00903EE6" w:rsidRDefault="00903EE6" w:rsidP="00903EE6">
      <w:pPr>
        <w:pStyle w:val="PL"/>
      </w:pPr>
      <w:r>
        <w:t xml:space="preserve">        '429':</w:t>
      </w:r>
    </w:p>
    <w:p w14:paraId="6F096095" w14:textId="77777777" w:rsidR="00903EE6" w:rsidRDefault="00903EE6" w:rsidP="00903EE6">
      <w:pPr>
        <w:pStyle w:val="PL"/>
      </w:pPr>
      <w:r>
        <w:t xml:space="preserve">          $ref: 'TS29571_CommonData.yaml#/components/responses/429'</w:t>
      </w:r>
    </w:p>
    <w:p w14:paraId="55CB1C0E" w14:textId="77777777" w:rsidR="00903EE6" w:rsidRDefault="00903EE6" w:rsidP="00903EE6">
      <w:pPr>
        <w:pStyle w:val="PL"/>
      </w:pPr>
      <w:r>
        <w:t xml:space="preserve">        '500':</w:t>
      </w:r>
    </w:p>
    <w:p w14:paraId="6C001C86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5B533FE8" w14:textId="77777777" w:rsidR="00903EE6" w:rsidRDefault="00903EE6" w:rsidP="00903EE6">
      <w:pPr>
        <w:pStyle w:val="PL"/>
      </w:pPr>
      <w:r>
        <w:t xml:space="preserve">        '503':</w:t>
      </w:r>
    </w:p>
    <w:p w14:paraId="23C7919B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3A29B77C" w14:textId="77777777" w:rsidR="00903EE6" w:rsidRDefault="00903EE6" w:rsidP="00903EE6">
      <w:pPr>
        <w:pStyle w:val="PL"/>
      </w:pPr>
      <w:r>
        <w:t xml:space="preserve">        default:</w:t>
      </w:r>
    </w:p>
    <w:p w14:paraId="6D70D128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1C14E5D1" w14:textId="77777777" w:rsidR="00903EE6" w:rsidRDefault="00903EE6" w:rsidP="00903EE6">
      <w:pPr>
        <w:pStyle w:val="PL"/>
      </w:pPr>
    </w:p>
    <w:p w14:paraId="68C1472F" w14:textId="77777777" w:rsidR="00903EE6" w:rsidRDefault="00903EE6" w:rsidP="00903EE6">
      <w:pPr>
        <w:pStyle w:val="PL"/>
      </w:pPr>
      <w:r>
        <w:t xml:space="preserve">  /pcf-ue-bindings:</w:t>
      </w:r>
    </w:p>
    <w:p w14:paraId="59D4C21F" w14:textId="77777777" w:rsidR="00903EE6" w:rsidRDefault="00903EE6" w:rsidP="00903EE6">
      <w:pPr>
        <w:pStyle w:val="PL"/>
      </w:pPr>
      <w:r>
        <w:t xml:space="preserve">    post:</w:t>
      </w:r>
    </w:p>
    <w:p w14:paraId="5227F641" w14:textId="77777777" w:rsidR="00903EE6" w:rsidRDefault="00903EE6" w:rsidP="00903EE6">
      <w:pPr>
        <w:pStyle w:val="PL"/>
      </w:pPr>
      <w:r>
        <w:t xml:space="preserve">      summary: Create a new Individual PCF for a UE binding information</w:t>
      </w:r>
    </w:p>
    <w:p w14:paraId="621EF108" w14:textId="77777777" w:rsidR="00903EE6" w:rsidRDefault="00903EE6" w:rsidP="00903EE6">
      <w:pPr>
        <w:pStyle w:val="PL"/>
      </w:pPr>
      <w:r>
        <w:t xml:space="preserve">      operationId: CreatePCFforUEBinding</w:t>
      </w:r>
    </w:p>
    <w:p w14:paraId="58119C71" w14:textId="77777777" w:rsidR="00903EE6" w:rsidRDefault="00903EE6" w:rsidP="00903EE6">
      <w:pPr>
        <w:pStyle w:val="PL"/>
      </w:pPr>
      <w:r>
        <w:t xml:space="preserve">      tags:</w:t>
      </w:r>
    </w:p>
    <w:p w14:paraId="36AB8167" w14:textId="77777777" w:rsidR="00903EE6" w:rsidRDefault="00903EE6" w:rsidP="00903EE6">
      <w:pPr>
        <w:pStyle w:val="PL"/>
      </w:pPr>
      <w:r>
        <w:t xml:space="preserve">        - PCF for a UE Bindings (Collection)</w:t>
      </w:r>
    </w:p>
    <w:p w14:paraId="6C902AE6" w14:textId="77777777" w:rsidR="00903EE6" w:rsidRDefault="00903EE6" w:rsidP="00903EE6">
      <w:pPr>
        <w:pStyle w:val="PL"/>
      </w:pPr>
      <w:r>
        <w:t xml:space="preserve">      requestBody:</w:t>
      </w:r>
    </w:p>
    <w:p w14:paraId="71CABBA1" w14:textId="77777777" w:rsidR="00903EE6" w:rsidRDefault="00903EE6" w:rsidP="00903EE6">
      <w:pPr>
        <w:pStyle w:val="PL"/>
      </w:pPr>
      <w:r>
        <w:t xml:space="preserve">        required: true</w:t>
      </w:r>
    </w:p>
    <w:p w14:paraId="098CF5EB" w14:textId="77777777" w:rsidR="00903EE6" w:rsidRDefault="00903EE6" w:rsidP="00903EE6">
      <w:pPr>
        <w:pStyle w:val="PL"/>
      </w:pPr>
      <w:r>
        <w:lastRenderedPageBreak/>
        <w:t xml:space="preserve">        content:</w:t>
      </w:r>
    </w:p>
    <w:p w14:paraId="7FC2F788" w14:textId="77777777" w:rsidR="00903EE6" w:rsidRDefault="00903EE6" w:rsidP="00903EE6">
      <w:pPr>
        <w:pStyle w:val="PL"/>
      </w:pPr>
      <w:r>
        <w:t xml:space="preserve">          application/json:</w:t>
      </w:r>
    </w:p>
    <w:p w14:paraId="759F2153" w14:textId="77777777" w:rsidR="00903EE6" w:rsidRDefault="00903EE6" w:rsidP="00903EE6">
      <w:pPr>
        <w:pStyle w:val="PL"/>
      </w:pPr>
      <w:r>
        <w:t xml:space="preserve">            schema:</w:t>
      </w:r>
    </w:p>
    <w:p w14:paraId="74CE7658" w14:textId="77777777" w:rsidR="00903EE6" w:rsidRDefault="00903EE6" w:rsidP="00903EE6">
      <w:pPr>
        <w:pStyle w:val="PL"/>
      </w:pPr>
      <w:r>
        <w:t xml:space="preserve">              $ref: '#/components/schemas/PcfForUeBinding'</w:t>
      </w:r>
    </w:p>
    <w:p w14:paraId="2F9EFE4A" w14:textId="77777777" w:rsidR="00903EE6" w:rsidRDefault="00903EE6" w:rsidP="00903EE6">
      <w:pPr>
        <w:pStyle w:val="PL"/>
      </w:pPr>
      <w:r>
        <w:t xml:space="preserve">      responses:</w:t>
      </w:r>
    </w:p>
    <w:p w14:paraId="018E1B27" w14:textId="77777777" w:rsidR="00903EE6" w:rsidRDefault="00903EE6" w:rsidP="00903EE6">
      <w:pPr>
        <w:pStyle w:val="PL"/>
      </w:pPr>
      <w:r>
        <w:t xml:space="preserve">        '201':</w:t>
      </w:r>
    </w:p>
    <w:p w14:paraId="43B45879" w14:textId="77777777" w:rsidR="00903EE6" w:rsidRDefault="00903EE6" w:rsidP="00903EE6">
      <w:pPr>
        <w:pStyle w:val="PL"/>
      </w:pPr>
      <w:r>
        <w:t xml:space="preserve">          description: The creation of an individual PCF for a UE binding.</w:t>
      </w:r>
    </w:p>
    <w:p w14:paraId="78B2E15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17C961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3959F3C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E0A75D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3257DBE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F9B71B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3966B36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33FC5CBE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14:paraId="737EA9F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5D4AFA0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06729F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0C21537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0B4BE11" w14:textId="77777777" w:rsidR="00903EE6" w:rsidRDefault="00903EE6" w:rsidP="00903EE6">
      <w:pPr>
        <w:pStyle w:val="PL"/>
      </w:pPr>
      <w:r>
        <w:t xml:space="preserve">        '400':</w:t>
      </w:r>
    </w:p>
    <w:p w14:paraId="50EC58E8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161BA81B" w14:textId="77777777" w:rsidR="00903EE6" w:rsidRDefault="00903EE6" w:rsidP="00903EE6">
      <w:pPr>
        <w:pStyle w:val="PL"/>
      </w:pPr>
      <w:r>
        <w:t xml:space="preserve">        '401':</w:t>
      </w:r>
    </w:p>
    <w:p w14:paraId="3E0CD5E5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0D7693F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91792DF" w14:textId="77777777" w:rsidR="00903EE6" w:rsidRDefault="00903EE6" w:rsidP="00903EE6">
      <w:pPr>
        <w:pStyle w:val="PL"/>
      </w:pPr>
      <w:r>
        <w:t xml:space="preserve">          $ref: 'TS29571_CommonData.yaml#/components/responses/403'</w:t>
      </w:r>
    </w:p>
    <w:p w14:paraId="386A3F91" w14:textId="77777777" w:rsidR="00903EE6" w:rsidRDefault="00903EE6" w:rsidP="00903EE6">
      <w:pPr>
        <w:pStyle w:val="PL"/>
      </w:pPr>
      <w:r>
        <w:t xml:space="preserve">        '404':</w:t>
      </w:r>
    </w:p>
    <w:p w14:paraId="5F156D40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540D0657" w14:textId="77777777" w:rsidR="00903EE6" w:rsidRDefault="00903EE6" w:rsidP="00903EE6">
      <w:pPr>
        <w:pStyle w:val="PL"/>
      </w:pPr>
      <w:r>
        <w:t xml:space="preserve">        '411':</w:t>
      </w:r>
    </w:p>
    <w:p w14:paraId="12B92C7F" w14:textId="77777777" w:rsidR="00903EE6" w:rsidRDefault="00903EE6" w:rsidP="00903EE6">
      <w:pPr>
        <w:pStyle w:val="PL"/>
      </w:pPr>
      <w:r>
        <w:t xml:space="preserve">          $ref: 'TS29571_CommonData.yaml#/components/responses/411'</w:t>
      </w:r>
    </w:p>
    <w:p w14:paraId="64ECC566" w14:textId="77777777" w:rsidR="00903EE6" w:rsidRDefault="00903EE6" w:rsidP="00903EE6">
      <w:pPr>
        <w:pStyle w:val="PL"/>
      </w:pPr>
      <w:r>
        <w:t xml:space="preserve">        '413':</w:t>
      </w:r>
    </w:p>
    <w:p w14:paraId="6A5DBBE9" w14:textId="77777777" w:rsidR="00903EE6" w:rsidRDefault="00903EE6" w:rsidP="00903EE6">
      <w:pPr>
        <w:pStyle w:val="PL"/>
      </w:pPr>
      <w:r>
        <w:t xml:space="preserve">          $ref: 'TS29571_CommonData.yaml#/components/responses/413'</w:t>
      </w:r>
    </w:p>
    <w:p w14:paraId="28FEBC07" w14:textId="77777777" w:rsidR="00903EE6" w:rsidRDefault="00903EE6" w:rsidP="00903EE6">
      <w:pPr>
        <w:pStyle w:val="PL"/>
      </w:pPr>
      <w:r>
        <w:t xml:space="preserve">        '415':</w:t>
      </w:r>
    </w:p>
    <w:p w14:paraId="4F801EFA" w14:textId="77777777" w:rsidR="00903EE6" w:rsidRDefault="00903EE6" w:rsidP="00903EE6">
      <w:pPr>
        <w:pStyle w:val="PL"/>
      </w:pPr>
      <w:r>
        <w:t xml:space="preserve">          $ref: 'TS29571_CommonData.yaml#/components/responses/415'</w:t>
      </w:r>
    </w:p>
    <w:p w14:paraId="01312CC6" w14:textId="77777777" w:rsidR="00903EE6" w:rsidRDefault="00903EE6" w:rsidP="00903EE6">
      <w:pPr>
        <w:pStyle w:val="PL"/>
      </w:pPr>
      <w:r>
        <w:t xml:space="preserve">        '429':</w:t>
      </w:r>
    </w:p>
    <w:p w14:paraId="568F5423" w14:textId="77777777" w:rsidR="00903EE6" w:rsidRDefault="00903EE6" w:rsidP="00903EE6">
      <w:pPr>
        <w:pStyle w:val="PL"/>
      </w:pPr>
      <w:r>
        <w:t xml:space="preserve">          $ref: 'TS29571_CommonData.yaml#/components/responses/429'</w:t>
      </w:r>
    </w:p>
    <w:p w14:paraId="539BA2FF" w14:textId="77777777" w:rsidR="00903EE6" w:rsidRDefault="00903EE6" w:rsidP="00903EE6">
      <w:pPr>
        <w:pStyle w:val="PL"/>
      </w:pPr>
      <w:r>
        <w:t xml:space="preserve">        '500':</w:t>
      </w:r>
    </w:p>
    <w:p w14:paraId="14C9059A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7EE8AD2C" w14:textId="77777777" w:rsidR="00903EE6" w:rsidRDefault="00903EE6" w:rsidP="00903EE6">
      <w:pPr>
        <w:pStyle w:val="PL"/>
      </w:pPr>
      <w:r>
        <w:t xml:space="preserve">        '503':</w:t>
      </w:r>
    </w:p>
    <w:p w14:paraId="3F487515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59C08975" w14:textId="77777777" w:rsidR="00903EE6" w:rsidRDefault="00903EE6" w:rsidP="00903EE6">
      <w:pPr>
        <w:pStyle w:val="PL"/>
      </w:pPr>
      <w:r>
        <w:t xml:space="preserve">        default:</w:t>
      </w:r>
    </w:p>
    <w:p w14:paraId="4A663DBF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4F5BA5F9" w14:textId="77777777" w:rsidR="00903EE6" w:rsidRDefault="00903EE6" w:rsidP="00903EE6">
      <w:pPr>
        <w:pStyle w:val="PL"/>
      </w:pPr>
      <w:r>
        <w:t xml:space="preserve">    get:</w:t>
      </w:r>
    </w:p>
    <w:p w14:paraId="09FB1648" w14:textId="77777777" w:rsidR="00903EE6" w:rsidRDefault="00903EE6" w:rsidP="00903EE6">
      <w:pPr>
        <w:pStyle w:val="PL"/>
      </w:pPr>
      <w:r>
        <w:t xml:space="preserve">      summary: Read PCF for a UE Bindings information</w:t>
      </w:r>
    </w:p>
    <w:p w14:paraId="00926CF3" w14:textId="77777777" w:rsidR="00903EE6" w:rsidRDefault="00903EE6" w:rsidP="00903EE6">
      <w:pPr>
        <w:pStyle w:val="PL"/>
      </w:pPr>
      <w:r>
        <w:t xml:space="preserve">      operationId: GetPCFForUeBindings</w:t>
      </w:r>
    </w:p>
    <w:p w14:paraId="0C6A60E0" w14:textId="77777777" w:rsidR="00903EE6" w:rsidRDefault="00903EE6" w:rsidP="00903EE6">
      <w:pPr>
        <w:pStyle w:val="PL"/>
      </w:pPr>
      <w:r>
        <w:t xml:space="preserve">      tags:</w:t>
      </w:r>
    </w:p>
    <w:p w14:paraId="68132680" w14:textId="77777777" w:rsidR="00903EE6" w:rsidRDefault="00903EE6" w:rsidP="00903EE6">
      <w:pPr>
        <w:pStyle w:val="PL"/>
      </w:pPr>
      <w:r>
        <w:t xml:space="preserve">        - PCF for a UE Bindings (Collection)</w:t>
      </w:r>
    </w:p>
    <w:p w14:paraId="41B8D986" w14:textId="77777777" w:rsidR="00903EE6" w:rsidRDefault="00903EE6" w:rsidP="00903EE6">
      <w:pPr>
        <w:pStyle w:val="PL"/>
      </w:pPr>
      <w:r>
        <w:t xml:space="preserve">      parameters:</w:t>
      </w:r>
    </w:p>
    <w:p w14:paraId="6B7DC3BE" w14:textId="77777777" w:rsidR="00903EE6" w:rsidRDefault="00903EE6" w:rsidP="00903EE6">
      <w:pPr>
        <w:pStyle w:val="PL"/>
      </w:pPr>
      <w:r>
        <w:t xml:space="preserve">        - name: supi</w:t>
      </w:r>
    </w:p>
    <w:p w14:paraId="52CB3699" w14:textId="77777777" w:rsidR="00903EE6" w:rsidRDefault="00903EE6" w:rsidP="00903EE6">
      <w:pPr>
        <w:pStyle w:val="PL"/>
      </w:pPr>
      <w:r>
        <w:t xml:space="preserve">          in: query</w:t>
      </w:r>
    </w:p>
    <w:p w14:paraId="58FA7F0C" w14:textId="77777777" w:rsidR="00903EE6" w:rsidRDefault="00903EE6" w:rsidP="00903EE6">
      <w:pPr>
        <w:pStyle w:val="PL"/>
      </w:pPr>
      <w:r>
        <w:t xml:space="preserve">          description: Subscription Permanent Identifier.</w:t>
      </w:r>
    </w:p>
    <w:p w14:paraId="1CE8C5AE" w14:textId="77777777" w:rsidR="00903EE6" w:rsidRDefault="00903EE6" w:rsidP="00903EE6">
      <w:pPr>
        <w:pStyle w:val="PL"/>
      </w:pPr>
      <w:r>
        <w:t xml:space="preserve">          required: false</w:t>
      </w:r>
    </w:p>
    <w:p w14:paraId="28F46147" w14:textId="77777777" w:rsidR="00903EE6" w:rsidRDefault="00903EE6" w:rsidP="00903EE6">
      <w:pPr>
        <w:pStyle w:val="PL"/>
      </w:pPr>
      <w:r>
        <w:t xml:space="preserve">          schema:</w:t>
      </w:r>
    </w:p>
    <w:p w14:paraId="4244BC0E" w14:textId="77777777" w:rsidR="00903EE6" w:rsidRDefault="00903EE6" w:rsidP="00903EE6">
      <w:pPr>
        <w:pStyle w:val="PL"/>
      </w:pPr>
      <w:r>
        <w:t xml:space="preserve">            $ref: 'TS29571_CommonData.yaml#/components/schemas/Supi'</w:t>
      </w:r>
    </w:p>
    <w:p w14:paraId="61EF4811" w14:textId="77777777" w:rsidR="00903EE6" w:rsidRDefault="00903EE6" w:rsidP="00903EE6">
      <w:pPr>
        <w:pStyle w:val="PL"/>
      </w:pPr>
      <w:r>
        <w:t xml:space="preserve">        - name: gpsi</w:t>
      </w:r>
    </w:p>
    <w:p w14:paraId="33AC8BFE" w14:textId="77777777" w:rsidR="00903EE6" w:rsidRDefault="00903EE6" w:rsidP="00903EE6">
      <w:pPr>
        <w:pStyle w:val="PL"/>
      </w:pPr>
      <w:r>
        <w:t xml:space="preserve">          in: query</w:t>
      </w:r>
    </w:p>
    <w:p w14:paraId="7D83649D" w14:textId="77777777" w:rsidR="00903EE6" w:rsidRDefault="00903EE6" w:rsidP="00903EE6">
      <w:pPr>
        <w:pStyle w:val="PL"/>
      </w:pPr>
      <w:r>
        <w:t xml:space="preserve">          description: Generic Public Subscription Identifier</w:t>
      </w:r>
    </w:p>
    <w:p w14:paraId="34B7D6F8" w14:textId="77777777" w:rsidR="00903EE6" w:rsidRDefault="00903EE6" w:rsidP="00903EE6">
      <w:pPr>
        <w:pStyle w:val="PL"/>
      </w:pPr>
      <w:r>
        <w:t xml:space="preserve">          required: false</w:t>
      </w:r>
    </w:p>
    <w:p w14:paraId="0BBEAC5B" w14:textId="77777777" w:rsidR="00903EE6" w:rsidRDefault="00903EE6" w:rsidP="00903EE6">
      <w:pPr>
        <w:pStyle w:val="PL"/>
      </w:pPr>
      <w:r>
        <w:t xml:space="preserve">          schema:</w:t>
      </w:r>
    </w:p>
    <w:p w14:paraId="2CE6E4BE" w14:textId="77777777" w:rsidR="00903EE6" w:rsidRDefault="00903EE6" w:rsidP="00903EE6">
      <w:pPr>
        <w:pStyle w:val="PL"/>
      </w:pPr>
      <w:r>
        <w:t xml:space="preserve">            $ref: 'TS29571_CommonData.yaml#/components/schemas/Gpsi'</w:t>
      </w:r>
    </w:p>
    <w:p w14:paraId="30E22404" w14:textId="77777777" w:rsidR="00903EE6" w:rsidRDefault="00903EE6" w:rsidP="00903EE6">
      <w:pPr>
        <w:pStyle w:val="PL"/>
      </w:pPr>
      <w:r>
        <w:t xml:space="preserve">        - name: supp-feat</w:t>
      </w:r>
    </w:p>
    <w:p w14:paraId="6E8C82DE" w14:textId="77777777" w:rsidR="00903EE6" w:rsidRDefault="00903EE6" w:rsidP="00903EE6">
      <w:pPr>
        <w:pStyle w:val="PL"/>
      </w:pPr>
      <w:r>
        <w:t xml:space="preserve">          in: query</w:t>
      </w:r>
    </w:p>
    <w:p w14:paraId="1F85818D" w14:textId="77777777" w:rsidR="00903EE6" w:rsidRDefault="00903EE6" w:rsidP="00903EE6">
      <w:pPr>
        <w:pStyle w:val="PL"/>
      </w:pPr>
      <w:r>
        <w:t xml:space="preserve">          description: To filter irrelevant responses related to unsupported features.</w:t>
      </w:r>
    </w:p>
    <w:p w14:paraId="5FC7BE49" w14:textId="77777777" w:rsidR="00903EE6" w:rsidRDefault="00903EE6" w:rsidP="00903EE6">
      <w:pPr>
        <w:pStyle w:val="PL"/>
      </w:pPr>
      <w:r>
        <w:t xml:space="preserve">          schema:</w:t>
      </w:r>
    </w:p>
    <w:p w14:paraId="0CDBDBFA" w14:textId="77777777" w:rsidR="00903EE6" w:rsidRDefault="00903EE6" w:rsidP="00903EE6">
      <w:pPr>
        <w:pStyle w:val="PL"/>
      </w:pPr>
      <w:r>
        <w:t xml:space="preserve">            $ref: 'TS29571_CommonData.yaml#/components/schemas/SupportedFeatures'</w:t>
      </w:r>
    </w:p>
    <w:p w14:paraId="6992B70C" w14:textId="77777777" w:rsidR="00903EE6" w:rsidRDefault="00903EE6" w:rsidP="00903EE6">
      <w:pPr>
        <w:pStyle w:val="PL"/>
      </w:pPr>
      <w:r>
        <w:t xml:space="preserve">      responses:</w:t>
      </w:r>
    </w:p>
    <w:p w14:paraId="3C852E29" w14:textId="77777777" w:rsidR="00903EE6" w:rsidRDefault="00903EE6" w:rsidP="00903EE6">
      <w:pPr>
        <w:pStyle w:val="PL"/>
      </w:pPr>
      <w:r>
        <w:t xml:space="preserve">        '200':</w:t>
      </w:r>
    </w:p>
    <w:p w14:paraId="5C48BCD3" w14:textId="77777777" w:rsidR="00903EE6" w:rsidRDefault="00903EE6" w:rsidP="00903EE6">
      <w:pPr>
        <w:pStyle w:val="PL"/>
      </w:pPr>
      <w:r>
        <w:t xml:space="preserve">          description: &gt;</w:t>
      </w:r>
    </w:p>
    <w:p w14:paraId="6D80D400" w14:textId="77777777" w:rsidR="00903EE6" w:rsidRDefault="00903EE6" w:rsidP="00903EE6">
      <w:pPr>
        <w:pStyle w:val="PL"/>
      </w:pPr>
      <w:r>
        <w:t xml:space="preserve">            The individual PCF for a UE binding session binding information resource matching the </w:t>
      </w:r>
    </w:p>
    <w:p w14:paraId="0251ECAE" w14:textId="77777777" w:rsidR="00903EE6" w:rsidRDefault="00903EE6" w:rsidP="00903EE6">
      <w:pPr>
        <w:pStyle w:val="PL"/>
      </w:pPr>
      <w:r>
        <w:t xml:space="preserve">            query parameter(s) is returned.</w:t>
      </w:r>
    </w:p>
    <w:p w14:paraId="1BF17940" w14:textId="77777777" w:rsidR="00903EE6" w:rsidRDefault="00903EE6" w:rsidP="00903EE6">
      <w:pPr>
        <w:pStyle w:val="PL"/>
      </w:pPr>
      <w:r>
        <w:t xml:space="preserve">          content:</w:t>
      </w:r>
    </w:p>
    <w:p w14:paraId="19C53BE9" w14:textId="77777777" w:rsidR="00903EE6" w:rsidRDefault="00903EE6" w:rsidP="00903EE6">
      <w:pPr>
        <w:pStyle w:val="PL"/>
      </w:pPr>
      <w:r>
        <w:t xml:space="preserve">            application/json:</w:t>
      </w:r>
    </w:p>
    <w:p w14:paraId="3E9811D7" w14:textId="77777777" w:rsidR="00903EE6" w:rsidRDefault="00903EE6" w:rsidP="00903EE6">
      <w:pPr>
        <w:pStyle w:val="PL"/>
      </w:pPr>
      <w:r>
        <w:t xml:space="preserve">              schema:</w:t>
      </w:r>
    </w:p>
    <w:p w14:paraId="6AF147C9" w14:textId="77777777" w:rsidR="00903EE6" w:rsidRDefault="00903EE6" w:rsidP="00903EE6">
      <w:pPr>
        <w:pStyle w:val="PL"/>
      </w:pPr>
      <w:r>
        <w:t xml:space="preserve">                type: array</w:t>
      </w:r>
    </w:p>
    <w:p w14:paraId="455BCC53" w14:textId="77777777" w:rsidR="00903EE6" w:rsidRDefault="00903EE6" w:rsidP="00903EE6">
      <w:pPr>
        <w:pStyle w:val="PL"/>
      </w:pPr>
      <w:r>
        <w:t xml:space="preserve">                items:</w:t>
      </w:r>
    </w:p>
    <w:p w14:paraId="6DBA71FA" w14:textId="77777777" w:rsidR="00903EE6" w:rsidRDefault="00903EE6" w:rsidP="00903EE6">
      <w:pPr>
        <w:pStyle w:val="PL"/>
      </w:pPr>
      <w:r>
        <w:t xml:space="preserve">                  $ref: '#/components/schemas/PcfForUeBinding'</w:t>
      </w:r>
    </w:p>
    <w:p w14:paraId="24B37E41" w14:textId="77777777" w:rsidR="00903EE6" w:rsidRDefault="00903EE6" w:rsidP="00903EE6">
      <w:pPr>
        <w:pStyle w:val="PL"/>
      </w:pPr>
      <w:r>
        <w:t xml:space="preserve">                minItems: 0</w:t>
      </w:r>
    </w:p>
    <w:p w14:paraId="14FF55F6" w14:textId="77777777" w:rsidR="00903EE6" w:rsidRDefault="00903EE6" w:rsidP="00903EE6">
      <w:pPr>
        <w:pStyle w:val="PL"/>
      </w:pPr>
      <w:r>
        <w:t xml:space="preserve">        '400':</w:t>
      </w:r>
    </w:p>
    <w:p w14:paraId="229189BF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445E33E3" w14:textId="77777777" w:rsidR="00903EE6" w:rsidRDefault="00903EE6" w:rsidP="00903EE6">
      <w:pPr>
        <w:pStyle w:val="PL"/>
      </w:pPr>
      <w:r>
        <w:lastRenderedPageBreak/>
        <w:t xml:space="preserve">        '401':</w:t>
      </w:r>
    </w:p>
    <w:p w14:paraId="6CF95A96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3515258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74C86D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DDD3900" w14:textId="77777777" w:rsidR="00903EE6" w:rsidRDefault="00903EE6" w:rsidP="00903EE6">
      <w:pPr>
        <w:pStyle w:val="PL"/>
      </w:pPr>
      <w:r>
        <w:t xml:space="preserve">        '404':</w:t>
      </w:r>
    </w:p>
    <w:p w14:paraId="4AE08180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21D4F6C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20CCE2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04D39B5" w14:textId="77777777" w:rsidR="00903EE6" w:rsidRDefault="00903EE6" w:rsidP="00903EE6">
      <w:pPr>
        <w:pStyle w:val="PL"/>
      </w:pPr>
      <w:r>
        <w:t xml:space="preserve">        '414':</w:t>
      </w:r>
    </w:p>
    <w:p w14:paraId="6DABAD8B" w14:textId="77777777" w:rsidR="00903EE6" w:rsidRDefault="00903EE6" w:rsidP="00903EE6">
      <w:pPr>
        <w:pStyle w:val="PL"/>
      </w:pPr>
      <w:r>
        <w:t xml:space="preserve">          $ref: 'TS29571_CommonData.yaml#/components/responses/414'</w:t>
      </w:r>
    </w:p>
    <w:p w14:paraId="6E2DA7B4" w14:textId="77777777" w:rsidR="00903EE6" w:rsidRDefault="00903EE6" w:rsidP="00903EE6">
      <w:pPr>
        <w:pStyle w:val="PL"/>
      </w:pPr>
      <w:r>
        <w:t xml:space="preserve">        '429':</w:t>
      </w:r>
    </w:p>
    <w:p w14:paraId="6887881E" w14:textId="77777777" w:rsidR="00903EE6" w:rsidRDefault="00903EE6" w:rsidP="00903EE6">
      <w:pPr>
        <w:pStyle w:val="PL"/>
      </w:pPr>
      <w:r>
        <w:t xml:space="preserve">          $ref: 'TS29571_CommonData.yaml#/components/responses/429'</w:t>
      </w:r>
    </w:p>
    <w:p w14:paraId="327DDE1C" w14:textId="77777777" w:rsidR="00903EE6" w:rsidRDefault="00903EE6" w:rsidP="00903EE6">
      <w:pPr>
        <w:pStyle w:val="PL"/>
      </w:pPr>
      <w:r>
        <w:t xml:space="preserve">        '500':</w:t>
      </w:r>
    </w:p>
    <w:p w14:paraId="21BEB1A3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2BB18F69" w14:textId="77777777" w:rsidR="00903EE6" w:rsidRDefault="00903EE6" w:rsidP="00903EE6">
      <w:pPr>
        <w:pStyle w:val="PL"/>
      </w:pPr>
      <w:r>
        <w:t xml:space="preserve">        '503':</w:t>
      </w:r>
    </w:p>
    <w:p w14:paraId="55D776C6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45F47CA5" w14:textId="77777777" w:rsidR="00903EE6" w:rsidRDefault="00903EE6" w:rsidP="00903EE6">
      <w:pPr>
        <w:pStyle w:val="PL"/>
      </w:pPr>
      <w:r>
        <w:t xml:space="preserve">        default:</w:t>
      </w:r>
    </w:p>
    <w:p w14:paraId="4F5EA34D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7CABA73F" w14:textId="77777777" w:rsidR="00903EE6" w:rsidRDefault="00903EE6" w:rsidP="00903EE6">
      <w:pPr>
        <w:pStyle w:val="PL"/>
      </w:pPr>
    </w:p>
    <w:p w14:paraId="603C19C4" w14:textId="77777777" w:rsidR="00903EE6" w:rsidRDefault="00903EE6" w:rsidP="00903EE6">
      <w:pPr>
        <w:pStyle w:val="PL"/>
      </w:pPr>
      <w:r>
        <w:t xml:space="preserve">  /pcf-ue-bindings/{bindingId}:</w:t>
      </w:r>
    </w:p>
    <w:p w14:paraId="7CB55408" w14:textId="77777777" w:rsidR="00903EE6" w:rsidRDefault="00903EE6" w:rsidP="00903EE6">
      <w:pPr>
        <w:pStyle w:val="PL"/>
      </w:pPr>
      <w:r>
        <w:t xml:space="preserve">    delete:</w:t>
      </w:r>
    </w:p>
    <w:p w14:paraId="5365C352" w14:textId="77777777" w:rsidR="00903EE6" w:rsidRDefault="00903EE6" w:rsidP="00903EE6">
      <w:pPr>
        <w:pStyle w:val="PL"/>
      </w:pPr>
      <w:r>
        <w:t xml:space="preserve">      summary: Delete an existing Individual PCF for a UE Binding information</w:t>
      </w:r>
    </w:p>
    <w:p w14:paraId="020309EB" w14:textId="77777777" w:rsidR="00903EE6" w:rsidRDefault="00903EE6" w:rsidP="00903EE6">
      <w:pPr>
        <w:pStyle w:val="PL"/>
      </w:pPr>
      <w:r>
        <w:t xml:space="preserve">      operationId: DeleteIndPCFforUEBinding</w:t>
      </w:r>
    </w:p>
    <w:p w14:paraId="49A029C7" w14:textId="77777777" w:rsidR="00903EE6" w:rsidRDefault="00903EE6" w:rsidP="00903EE6">
      <w:pPr>
        <w:pStyle w:val="PL"/>
      </w:pPr>
      <w:r>
        <w:t xml:space="preserve">      tags:</w:t>
      </w:r>
    </w:p>
    <w:p w14:paraId="206F93FC" w14:textId="77777777" w:rsidR="00903EE6" w:rsidRDefault="00903EE6" w:rsidP="00903EE6">
      <w:pPr>
        <w:pStyle w:val="PL"/>
      </w:pPr>
      <w:r>
        <w:t xml:space="preserve">        - Individual PCF for a UE Binding (Document)</w:t>
      </w:r>
    </w:p>
    <w:p w14:paraId="738CE91C" w14:textId="77777777" w:rsidR="00903EE6" w:rsidRDefault="00903EE6" w:rsidP="00903EE6">
      <w:pPr>
        <w:pStyle w:val="PL"/>
      </w:pPr>
      <w:r>
        <w:t xml:space="preserve">      parameters:</w:t>
      </w:r>
    </w:p>
    <w:p w14:paraId="7FD7CAB5" w14:textId="77777777" w:rsidR="00903EE6" w:rsidRDefault="00903EE6" w:rsidP="00903EE6">
      <w:pPr>
        <w:pStyle w:val="PL"/>
      </w:pPr>
      <w:r>
        <w:t xml:space="preserve">        - name: bindingId</w:t>
      </w:r>
    </w:p>
    <w:p w14:paraId="1488858E" w14:textId="77777777" w:rsidR="00903EE6" w:rsidRDefault="00903EE6" w:rsidP="00903EE6">
      <w:pPr>
        <w:pStyle w:val="PL"/>
      </w:pPr>
      <w:r>
        <w:t xml:space="preserve">          in: path</w:t>
      </w:r>
    </w:p>
    <w:p w14:paraId="54785F8B" w14:textId="77777777" w:rsidR="00903EE6" w:rsidRDefault="00903EE6" w:rsidP="00903EE6">
      <w:pPr>
        <w:pStyle w:val="PL"/>
      </w:pPr>
      <w:r>
        <w:t xml:space="preserve">          description: Represents the individual PCF for a UE Binding.</w:t>
      </w:r>
    </w:p>
    <w:p w14:paraId="28F631DD" w14:textId="77777777" w:rsidR="00903EE6" w:rsidRDefault="00903EE6" w:rsidP="00903EE6">
      <w:pPr>
        <w:pStyle w:val="PL"/>
      </w:pPr>
      <w:r>
        <w:t xml:space="preserve">          required: true</w:t>
      </w:r>
    </w:p>
    <w:p w14:paraId="07E3A103" w14:textId="77777777" w:rsidR="00903EE6" w:rsidRDefault="00903EE6" w:rsidP="00903EE6">
      <w:pPr>
        <w:pStyle w:val="PL"/>
      </w:pPr>
      <w:r>
        <w:t xml:space="preserve">          schema:</w:t>
      </w:r>
    </w:p>
    <w:p w14:paraId="42A4ACA2" w14:textId="77777777" w:rsidR="00903EE6" w:rsidRDefault="00903EE6" w:rsidP="00903EE6">
      <w:pPr>
        <w:pStyle w:val="PL"/>
      </w:pPr>
      <w:r>
        <w:t xml:space="preserve">            type: string</w:t>
      </w:r>
    </w:p>
    <w:p w14:paraId="427F93B3" w14:textId="77777777" w:rsidR="00903EE6" w:rsidRDefault="00903EE6" w:rsidP="00903EE6">
      <w:pPr>
        <w:pStyle w:val="PL"/>
      </w:pPr>
      <w:r>
        <w:t xml:space="preserve">      responses:</w:t>
      </w:r>
    </w:p>
    <w:p w14:paraId="3352137E" w14:textId="77777777" w:rsidR="00903EE6" w:rsidRDefault="00903EE6" w:rsidP="00903EE6">
      <w:pPr>
        <w:pStyle w:val="PL"/>
      </w:pPr>
      <w:r>
        <w:t xml:space="preserve">        '204':</w:t>
      </w:r>
    </w:p>
    <w:p w14:paraId="6EC29DF7" w14:textId="77777777" w:rsidR="00903EE6" w:rsidRDefault="00903EE6" w:rsidP="00903EE6">
      <w:pPr>
        <w:pStyle w:val="PL"/>
      </w:pPr>
      <w:r>
        <w:t xml:space="preserve">          description: &gt;</w:t>
      </w:r>
    </w:p>
    <w:p w14:paraId="3B32FABA" w14:textId="77777777" w:rsidR="00903EE6" w:rsidRDefault="00903EE6" w:rsidP="00903EE6">
      <w:pPr>
        <w:pStyle w:val="PL"/>
      </w:pPr>
      <w:r>
        <w:t xml:space="preserve">            No Content. The Individual PCF for a UE binding information resource is deleted.</w:t>
      </w:r>
    </w:p>
    <w:p w14:paraId="2DC97DEC" w14:textId="77777777" w:rsidR="00903EE6" w:rsidRDefault="00903EE6" w:rsidP="00903EE6">
      <w:pPr>
        <w:pStyle w:val="PL"/>
      </w:pPr>
      <w:r>
        <w:t xml:space="preserve">        '307':</w:t>
      </w:r>
    </w:p>
    <w:p w14:paraId="25F0A419" w14:textId="77777777" w:rsidR="00903EE6" w:rsidRDefault="00903EE6" w:rsidP="00903EE6">
      <w:pPr>
        <w:pStyle w:val="PL"/>
      </w:pPr>
      <w:r>
        <w:t xml:space="preserve">          $ref: 'TS29571_CommonData.yaml#/components/responses/307'</w:t>
      </w:r>
    </w:p>
    <w:p w14:paraId="1BD41300" w14:textId="77777777" w:rsidR="00903EE6" w:rsidRDefault="00903EE6" w:rsidP="00903EE6">
      <w:pPr>
        <w:pStyle w:val="PL"/>
      </w:pPr>
      <w:r>
        <w:t xml:space="preserve">        '308':</w:t>
      </w:r>
    </w:p>
    <w:p w14:paraId="31E99827" w14:textId="77777777" w:rsidR="00903EE6" w:rsidRDefault="00903EE6" w:rsidP="00903EE6">
      <w:pPr>
        <w:pStyle w:val="PL"/>
      </w:pPr>
      <w:r>
        <w:t xml:space="preserve">          $ref: 'TS29571_CommonData.yaml#/components/responses/308'</w:t>
      </w:r>
    </w:p>
    <w:p w14:paraId="697EF000" w14:textId="77777777" w:rsidR="00903EE6" w:rsidRDefault="00903EE6" w:rsidP="00903EE6">
      <w:pPr>
        <w:pStyle w:val="PL"/>
      </w:pPr>
      <w:r>
        <w:t xml:space="preserve">        '400':</w:t>
      </w:r>
    </w:p>
    <w:p w14:paraId="45CA160D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74BCD9B2" w14:textId="77777777" w:rsidR="00903EE6" w:rsidRDefault="00903EE6" w:rsidP="00903EE6">
      <w:pPr>
        <w:pStyle w:val="PL"/>
      </w:pPr>
      <w:r>
        <w:t xml:space="preserve">        '401':</w:t>
      </w:r>
    </w:p>
    <w:p w14:paraId="0BF86DDD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549B75D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B04F95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8DF8ECC" w14:textId="77777777" w:rsidR="00903EE6" w:rsidRDefault="00903EE6" w:rsidP="00903EE6">
      <w:pPr>
        <w:pStyle w:val="PL"/>
      </w:pPr>
      <w:r>
        <w:t xml:space="preserve">        '404':</w:t>
      </w:r>
    </w:p>
    <w:p w14:paraId="7376077E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120A4F62" w14:textId="77777777" w:rsidR="00903EE6" w:rsidRDefault="00903EE6" w:rsidP="00903EE6">
      <w:pPr>
        <w:pStyle w:val="PL"/>
      </w:pPr>
      <w:r>
        <w:t xml:space="preserve">        '429':</w:t>
      </w:r>
    </w:p>
    <w:p w14:paraId="30941794" w14:textId="77777777" w:rsidR="00903EE6" w:rsidRDefault="00903EE6" w:rsidP="00903EE6">
      <w:pPr>
        <w:pStyle w:val="PL"/>
      </w:pPr>
      <w:r>
        <w:t xml:space="preserve">          $ref: 'TS29571_CommonData.yaml#/components/responses/429'</w:t>
      </w:r>
    </w:p>
    <w:p w14:paraId="3C594C5A" w14:textId="77777777" w:rsidR="00903EE6" w:rsidRDefault="00903EE6" w:rsidP="00903EE6">
      <w:pPr>
        <w:pStyle w:val="PL"/>
      </w:pPr>
      <w:r>
        <w:t xml:space="preserve">        '500':</w:t>
      </w:r>
    </w:p>
    <w:p w14:paraId="48D2EC64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5EC38E0B" w14:textId="77777777" w:rsidR="00903EE6" w:rsidRDefault="00903EE6" w:rsidP="00903EE6">
      <w:pPr>
        <w:pStyle w:val="PL"/>
      </w:pPr>
      <w:r>
        <w:t xml:space="preserve">        '503':</w:t>
      </w:r>
    </w:p>
    <w:p w14:paraId="0F2D3469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54404FA6" w14:textId="77777777" w:rsidR="00903EE6" w:rsidRDefault="00903EE6" w:rsidP="00903EE6">
      <w:pPr>
        <w:pStyle w:val="PL"/>
      </w:pPr>
      <w:r>
        <w:t xml:space="preserve">        default:</w:t>
      </w:r>
    </w:p>
    <w:p w14:paraId="423C734A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241FAB8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6E037AF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1690F5F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5238495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54615A5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35D3214E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7FB1908A" w14:textId="77777777" w:rsidR="00903EE6" w:rsidRDefault="00903EE6" w:rsidP="00903EE6">
      <w:pPr>
        <w:pStyle w:val="PL"/>
      </w:pPr>
      <w:r>
        <w:t xml:space="preserve">        - name: bindingId</w:t>
      </w:r>
    </w:p>
    <w:p w14:paraId="5A02EADA" w14:textId="77777777" w:rsidR="00903EE6" w:rsidRDefault="00903EE6" w:rsidP="00903EE6">
      <w:pPr>
        <w:pStyle w:val="PL"/>
      </w:pPr>
      <w:r>
        <w:t xml:space="preserve">          in: path</w:t>
      </w:r>
    </w:p>
    <w:p w14:paraId="3CF89C9D" w14:textId="77777777" w:rsidR="00903EE6" w:rsidRDefault="00903EE6" w:rsidP="00903EE6">
      <w:pPr>
        <w:pStyle w:val="PL"/>
      </w:pPr>
      <w:r>
        <w:t xml:space="preserve">          description: Represents the individual PCF for a UE Binding.</w:t>
      </w:r>
    </w:p>
    <w:p w14:paraId="289D10B3" w14:textId="77777777" w:rsidR="00903EE6" w:rsidRDefault="00903EE6" w:rsidP="00903EE6">
      <w:pPr>
        <w:pStyle w:val="PL"/>
      </w:pPr>
      <w:r>
        <w:t xml:space="preserve">          required: true</w:t>
      </w:r>
    </w:p>
    <w:p w14:paraId="2C965874" w14:textId="77777777" w:rsidR="00903EE6" w:rsidRDefault="00903EE6" w:rsidP="00903EE6">
      <w:pPr>
        <w:pStyle w:val="PL"/>
      </w:pPr>
      <w:r>
        <w:t xml:space="preserve">          schema:</w:t>
      </w:r>
    </w:p>
    <w:p w14:paraId="1ECC212D" w14:textId="77777777" w:rsidR="00903EE6" w:rsidRDefault="00903EE6" w:rsidP="00903EE6">
      <w:pPr>
        <w:pStyle w:val="PL"/>
      </w:pPr>
      <w:r>
        <w:t xml:space="preserve">            type: string</w:t>
      </w:r>
    </w:p>
    <w:p w14:paraId="1821765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6C4D96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58D4B49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32191F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9EACEDB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700EA51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CDF3A2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1AC7581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6C8A52EC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119C244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2E281A5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content:</w:t>
      </w:r>
    </w:p>
    <w:p w14:paraId="5387936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32EFD2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CB1E0F7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1F100E84" w14:textId="77777777" w:rsidR="00903EE6" w:rsidRDefault="00903EE6" w:rsidP="00903EE6">
      <w:pPr>
        <w:pStyle w:val="PL"/>
      </w:pPr>
      <w:r>
        <w:t xml:space="preserve">        '307':</w:t>
      </w:r>
    </w:p>
    <w:p w14:paraId="4609ACED" w14:textId="77777777" w:rsidR="00903EE6" w:rsidRDefault="00903EE6" w:rsidP="00903EE6">
      <w:pPr>
        <w:pStyle w:val="PL"/>
      </w:pPr>
      <w:r>
        <w:t xml:space="preserve">          $ref: 'TS29571_CommonData.yaml#/components/responses/307'</w:t>
      </w:r>
    </w:p>
    <w:p w14:paraId="7C3BEB2B" w14:textId="77777777" w:rsidR="00903EE6" w:rsidRDefault="00903EE6" w:rsidP="00903EE6">
      <w:pPr>
        <w:pStyle w:val="PL"/>
      </w:pPr>
      <w:r>
        <w:t xml:space="preserve">        '308':</w:t>
      </w:r>
    </w:p>
    <w:p w14:paraId="21B9C01E" w14:textId="77777777" w:rsidR="00903EE6" w:rsidRDefault="00903EE6" w:rsidP="00903EE6">
      <w:pPr>
        <w:pStyle w:val="PL"/>
      </w:pPr>
      <w:r>
        <w:t xml:space="preserve">          $ref: 'TS29571_CommonData.yaml#/components/responses/308'</w:t>
      </w:r>
    </w:p>
    <w:p w14:paraId="6E0BFD29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5CFC0BEC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4C624AA7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71D6D46A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599FC7FD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1C81AE3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54BC5878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589AE3E9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49264633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5C5FE339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659CF399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513A1204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3BD210B3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04D7766D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58E6ED71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2E2FEA95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7F472A7F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68363834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03171CA7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28B2EC84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7328401F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A30D0A2" w14:textId="77777777" w:rsidR="00903EE6" w:rsidRDefault="00903EE6" w:rsidP="00903EE6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6DC0BBED" w14:textId="77777777" w:rsidR="00903EE6" w:rsidRDefault="00903EE6" w:rsidP="00903EE6">
      <w:pPr>
        <w:pStyle w:val="PL"/>
      </w:pPr>
    </w:p>
    <w:p w14:paraId="15F67494" w14:textId="77777777" w:rsidR="00903EE6" w:rsidRDefault="00903EE6" w:rsidP="00903EE6">
      <w:pPr>
        <w:pStyle w:val="PL"/>
      </w:pPr>
      <w:r>
        <w:t xml:space="preserve">  /pcf-mbs-bindings:</w:t>
      </w:r>
    </w:p>
    <w:p w14:paraId="2AE30073" w14:textId="77777777" w:rsidR="00903EE6" w:rsidRDefault="00903EE6" w:rsidP="00903EE6">
      <w:pPr>
        <w:pStyle w:val="PL"/>
      </w:pPr>
      <w:r>
        <w:t xml:space="preserve">    post:</w:t>
      </w:r>
    </w:p>
    <w:p w14:paraId="6194F578" w14:textId="77777777" w:rsidR="00903EE6" w:rsidRDefault="00903EE6" w:rsidP="00903EE6">
      <w:pPr>
        <w:pStyle w:val="PL"/>
      </w:pPr>
      <w:r>
        <w:t xml:space="preserve">      summary: Create a new Individual PCF for an MBS Session binding.</w:t>
      </w:r>
    </w:p>
    <w:p w14:paraId="2A99F78D" w14:textId="77777777" w:rsidR="00903EE6" w:rsidRDefault="00903EE6" w:rsidP="00903EE6">
      <w:pPr>
        <w:pStyle w:val="PL"/>
      </w:pPr>
      <w:r>
        <w:t xml:space="preserve">      operationId: CreatePCFMbsBinding</w:t>
      </w:r>
    </w:p>
    <w:p w14:paraId="6FBAB8D5" w14:textId="77777777" w:rsidR="00903EE6" w:rsidRDefault="00903EE6" w:rsidP="00903EE6">
      <w:pPr>
        <w:pStyle w:val="PL"/>
      </w:pPr>
      <w:r>
        <w:t xml:space="preserve">      tags:</w:t>
      </w:r>
    </w:p>
    <w:p w14:paraId="6951B0B2" w14:textId="77777777" w:rsidR="00903EE6" w:rsidRDefault="00903EE6" w:rsidP="00903EE6">
      <w:pPr>
        <w:pStyle w:val="PL"/>
      </w:pPr>
      <w:r>
        <w:t xml:space="preserve">        - PCF for an MBS Session Bindings (Collection)</w:t>
      </w:r>
    </w:p>
    <w:p w14:paraId="7DF49D76" w14:textId="77777777" w:rsidR="00903EE6" w:rsidRDefault="00903EE6" w:rsidP="00903EE6">
      <w:pPr>
        <w:pStyle w:val="PL"/>
      </w:pPr>
      <w:r>
        <w:t xml:space="preserve">      requestBody:</w:t>
      </w:r>
    </w:p>
    <w:p w14:paraId="2C49C14A" w14:textId="77777777" w:rsidR="00903EE6" w:rsidRDefault="00903EE6" w:rsidP="00903EE6">
      <w:pPr>
        <w:pStyle w:val="PL"/>
      </w:pPr>
      <w:r>
        <w:t xml:space="preserve">        required: true</w:t>
      </w:r>
    </w:p>
    <w:p w14:paraId="2488EC75" w14:textId="77777777" w:rsidR="00903EE6" w:rsidRDefault="00903EE6" w:rsidP="00903EE6">
      <w:pPr>
        <w:pStyle w:val="PL"/>
      </w:pPr>
      <w:r>
        <w:t xml:space="preserve">        content:</w:t>
      </w:r>
    </w:p>
    <w:p w14:paraId="33E3FD4D" w14:textId="77777777" w:rsidR="00903EE6" w:rsidRDefault="00903EE6" w:rsidP="00903EE6">
      <w:pPr>
        <w:pStyle w:val="PL"/>
      </w:pPr>
      <w:r>
        <w:t xml:space="preserve">          application/json:</w:t>
      </w:r>
    </w:p>
    <w:p w14:paraId="4C7940AC" w14:textId="77777777" w:rsidR="00903EE6" w:rsidRDefault="00903EE6" w:rsidP="00903EE6">
      <w:pPr>
        <w:pStyle w:val="PL"/>
      </w:pPr>
      <w:r>
        <w:t xml:space="preserve">            schema:</w:t>
      </w:r>
    </w:p>
    <w:p w14:paraId="62B2EE2F" w14:textId="77777777" w:rsidR="00903EE6" w:rsidRDefault="00903EE6" w:rsidP="00903EE6">
      <w:pPr>
        <w:pStyle w:val="PL"/>
      </w:pPr>
      <w:r>
        <w:t xml:space="preserve">              $ref: '#/components/schemas/PcfMbsBinding'</w:t>
      </w:r>
    </w:p>
    <w:p w14:paraId="056869E7" w14:textId="77777777" w:rsidR="00903EE6" w:rsidRDefault="00903EE6" w:rsidP="00903EE6">
      <w:pPr>
        <w:pStyle w:val="PL"/>
      </w:pPr>
      <w:r>
        <w:t xml:space="preserve">      responses:</w:t>
      </w:r>
    </w:p>
    <w:p w14:paraId="11B37AD1" w14:textId="77777777" w:rsidR="00903EE6" w:rsidRDefault="00903EE6" w:rsidP="00903EE6">
      <w:pPr>
        <w:pStyle w:val="PL"/>
      </w:pPr>
      <w:r>
        <w:t xml:space="preserve">        '201':</w:t>
      </w:r>
    </w:p>
    <w:p w14:paraId="2D7B6ABC" w14:textId="77777777" w:rsidR="00903EE6" w:rsidRDefault="00903EE6" w:rsidP="00903EE6">
      <w:pPr>
        <w:pStyle w:val="PL"/>
      </w:pPr>
      <w:r>
        <w:t xml:space="preserve">          description: &gt;</w:t>
      </w:r>
    </w:p>
    <w:p w14:paraId="72BA7AB9" w14:textId="77777777" w:rsidR="00903EE6" w:rsidRDefault="00903EE6" w:rsidP="00903EE6">
      <w:pPr>
        <w:pStyle w:val="PL"/>
      </w:pPr>
      <w:r>
        <w:t xml:space="preserve">            Created. A new Individual PCF for an MBS Session Binding resource is created</w:t>
      </w:r>
    </w:p>
    <w:p w14:paraId="7702EF88" w14:textId="77777777" w:rsidR="00903EE6" w:rsidRDefault="00903EE6" w:rsidP="00903EE6">
      <w:pPr>
        <w:pStyle w:val="PL"/>
      </w:pPr>
      <w:r>
        <w:t xml:space="preserve">            and the corresponding URI is returned in an HTTP Location header.</w:t>
      </w:r>
    </w:p>
    <w:p w14:paraId="46AC3D0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8AD07E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1163AF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CE1A33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07408F9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52D161C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5A10BE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4E52530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47479FD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{apiRoot}/nbsf-management/v1/</w:t>
      </w:r>
      <w:r>
        <w:t>pcf-mbs-bindings/{bindingId}</w:t>
      </w:r>
    </w:p>
    <w:p w14:paraId="21CBB75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F45ACAC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EFE061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23BB43D" w14:textId="77777777" w:rsidR="00903EE6" w:rsidRDefault="00903EE6" w:rsidP="00903EE6">
      <w:pPr>
        <w:pStyle w:val="PL"/>
        <w:rPr>
          <w:rFonts w:eastAsia="等线"/>
        </w:rPr>
      </w:pPr>
      <w:r>
        <w:t xml:space="preserve">        '400':</w:t>
      </w:r>
    </w:p>
    <w:p w14:paraId="477E3784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50249500" w14:textId="77777777" w:rsidR="00903EE6" w:rsidRDefault="00903EE6" w:rsidP="00903EE6">
      <w:pPr>
        <w:pStyle w:val="PL"/>
      </w:pPr>
      <w:r>
        <w:t xml:space="preserve">        '401':</w:t>
      </w:r>
    </w:p>
    <w:p w14:paraId="26750DDF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73A1FAE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8244AEA" w14:textId="77777777" w:rsidR="00903EE6" w:rsidRDefault="00903EE6" w:rsidP="00903EE6">
      <w:pPr>
        <w:pStyle w:val="PL"/>
        <w:rPr>
          <w:rFonts w:eastAsia="等线"/>
        </w:rPr>
      </w:pPr>
    </w:p>
    <w:p w14:paraId="135AAD61" w14:textId="77777777" w:rsidR="00903EE6" w:rsidRDefault="00903EE6" w:rsidP="00903EE6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18BA28D3" w14:textId="77777777" w:rsidR="00903EE6" w:rsidRDefault="00903EE6" w:rsidP="00903EE6">
      <w:pPr>
        <w:pStyle w:val="PL"/>
      </w:pPr>
      <w:r>
        <w:rPr>
          <w:rFonts w:eastAsia="等线"/>
        </w:rPr>
        <w:t xml:space="preserve">            The existing PCF binding information stored in the BSF for the MBS session is </w:t>
      </w:r>
    </w:p>
    <w:p w14:paraId="38BCDE2D" w14:textId="77777777" w:rsidR="00903EE6" w:rsidRDefault="00903EE6" w:rsidP="00903EE6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40A42EA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59F83E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0393313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0D318B7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'#/components/schemas/MbsExtProblemDetails'</w:t>
      </w:r>
    </w:p>
    <w:p w14:paraId="7D67FE3E" w14:textId="77777777" w:rsidR="00903EE6" w:rsidRDefault="00903EE6" w:rsidP="00903EE6">
      <w:pPr>
        <w:pStyle w:val="PL"/>
      </w:pPr>
      <w:r>
        <w:t xml:space="preserve">        '404':</w:t>
      </w:r>
    </w:p>
    <w:p w14:paraId="19918198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7E255B70" w14:textId="77777777" w:rsidR="00903EE6" w:rsidRDefault="00903EE6" w:rsidP="00903EE6">
      <w:pPr>
        <w:pStyle w:val="PL"/>
      </w:pPr>
      <w:r>
        <w:t xml:space="preserve">        '411':</w:t>
      </w:r>
    </w:p>
    <w:p w14:paraId="7A31D2DE" w14:textId="77777777" w:rsidR="00903EE6" w:rsidRDefault="00903EE6" w:rsidP="00903EE6">
      <w:pPr>
        <w:pStyle w:val="PL"/>
      </w:pPr>
      <w:r>
        <w:t xml:space="preserve">          $ref: 'TS29571_CommonData.yaml#/components/responses/411'</w:t>
      </w:r>
    </w:p>
    <w:p w14:paraId="6473802A" w14:textId="77777777" w:rsidR="00903EE6" w:rsidRDefault="00903EE6" w:rsidP="00903EE6">
      <w:pPr>
        <w:pStyle w:val="PL"/>
      </w:pPr>
      <w:r>
        <w:t xml:space="preserve">        '413':</w:t>
      </w:r>
    </w:p>
    <w:p w14:paraId="3E08AC4A" w14:textId="77777777" w:rsidR="00903EE6" w:rsidRDefault="00903EE6" w:rsidP="00903EE6">
      <w:pPr>
        <w:pStyle w:val="PL"/>
      </w:pPr>
      <w:r>
        <w:lastRenderedPageBreak/>
        <w:t xml:space="preserve">          $ref: 'TS29571_CommonData.yaml#/components/responses/413'</w:t>
      </w:r>
    </w:p>
    <w:p w14:paraId="6DC67556" w14:textId="77777777" w:rsidR="00903EE6" w:rsidRDefault="00903EE6" w:rsidP="00903EE6">
      <w:pPr>
        <w:pStyle w:val="PL"/>
      </w:pPr>
      <w:r>
        <w:t xml:space="preserve">        '415':</w:t>
      </w:r>
    </w:p>
    <w:p w14:paraId="71905801" w14:textId="77777777" w:rsidR="00903EE6" w:rsidRDefault="00903EE6" w:rsidP="00903EE6">
      <w:pPr>
        <w:pStyle w:val="PL"/>
      </w:pPr>
      <w:r>
        <w:t xml:space="preserve">          $ref: 'TS29571_CommonData.yaml#/components/responses/415'</w:t>
      </w:r>
    </w:p>
    <w:p w14:paraId="498D10A1" w14:textId="77777777" w:rsidR="00903EE6" w:rsidRDefault="00903EE6" w:rsidP="00903EE6">
      <w:pPr>
        <w:pStyle w:val="PL"/>
      </w:pPr>
      <w:r>
        <w:t xml:space="preserve">        '429':</w:t>
      </w:r>
    </w:p>
    <w:p w14:paraId="43C3CA7A" w14:textId="77777777" w:rsidR="00903EE6" w:rsidRDefault="00903EE6" w:rsidP="00903EE6">
      <w:pPr>
        <w:pStyle w:val="PL"/>
      </w:pPr>
      <w:r>
        <w:t xml:space="preserve">          $ref: 'TS29571_CommonData.yaml#/components/responses/429'</w:t>
      </w:r>
    </w:p>
    <w:p w14:paraId="493B89EE" w14:textId="77777777" w:rsidR="00903EE6" w:rsidRDefault="00903EE6" w:rsidP="00903EE6">
      <w:pPr>
        <w:pStyle w:val="PL"/>
      </w:pPr>
      <w:r>
        <w:t xml:space="preserve">        '500':</w:t>
      </w:r>
    </w:p>
    <w:p w14:paraId="0C27409D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58E66FA5" w14:textId="77777777" w:rsidR="00903EE6" w:rsidRDefault="00903EE6" w:rsidP="00903EE6">
      <w:pPr>
        <w:pStyle w:val="PL"/>
      </w:pPr>
      <w:r>
        <w:t xml:space="preserve">        '503':</w:t>
      </w:r>
    </w:p>
    <w:p w14:paraId="1B55F804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4C187A95" w14:textId="77777777" w:rsidR="00903EE6" w:rsidRDefault="00903EE6" w:rsidP="00903EE6">
      <w:pPr>
        <w:pStyle w:val="PL"/>
      </w:pPr>
      <w:r>
        <w:t xml:space="preserve">        default:</w:t>
      </w:r>
    </w:p>
    <w:p w14:paraId="62238AC1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088F0C25" w14:textId="77777777" w:rsidR="00903EE6" w:rsidRDefault="00903EE6" w:rsidP="00903EE6">
      <w:pPr>
        <w:pStyle w:val="PL"/>
      </w:pPr>
    </w:p>
    <w:p w14:paraId="72D1AED8" w14:textId="77777777" w:rsidR="00903EE6" w:rsidRDefault="00903EE6" w:rsidP="00903EE6">
      <w:pPr>
        <w:pStyle w:val="PL"/>
      </w:pPr>
      <w:r>
        <w:t xml:space="preserve">    get:</w:t>
      </w:r>
    </w:p>
    <w:p w14:paraId="712D98A4" w14:textId="77777777" w:rsidR="00903EE6" w:rsidRDefault="00903EE6" w:rsidP="00903EE6">
      <w:pPr>
        <w:pStyle w:val="PL"/>
      </w:pPr>
      <w:r>
        <w:t xml:space="preserve">      summary: Retrieve an existing PCF for an MBS Session binding.</w:t>
      </w:r>
    </w:p>
    <w:p w14:paraId="7D45B54C" w14:textId="77777777" w:rsidR="00903EE6" w:rsidRDefault="00903EE6" w:rsidP="00903EE6">
      <w:pPr>
        <w:pStyle w:val="PL"/>
      </w:pPr>
      <w:r>
        <w:t xml:space="preserve">      operationId: GetPCFMbsBinding</w:t>
      </w:r>
    </w:p>
    <w:p w14:paraId="76493033" w14:textId="77777777" w:rsidR="00903EE6" w:rsidRDefault="00903EE6" w:rsidP="00903EE6">
      <w:pPr>
        <w:pStyle w:val="PL"/>
      </w:pPr>
      <w:r>
        <w:t xml:space="preserve">      tags:</w:t>
      </w:r>
    </w:p>
    <w:p w14:paraId="70CAFDA6" w14:textId="77777777" w:rsidR="00903EE6" w:rsidRDefault="00903EE6" w:rsidP="00903EE6">
      <w:pPr>
        <w:pStyle w:val="PL"/>
      </w:pPr>
      <w:r>
        <w:t xml:space="preserve">        - PCF for an MBS Session Bindings (Collection)</w:t>
      </w:r>
    </w:p>
    <w:p w14:paraId="3671C383" w14:textId="77777777" w:rsidR="00903EE6" w:rsidRDefault="00903EE6" w:rsidP="00903EE6">
      <w:pPr>
        <w:pStyle w:val="PL"/>
      </w:pPr>
      <w:r>
        <w:t xml:space="preserve">      parameters:</w:t>
      </w:r>
    </w:p>
    <w:p w14:paraId="45665C52" w14:textId="77777777" w:rsidR="00903EE6" w:rsidRDefault="00903EE6" w:rsidP="00903EE6">
      <w:pPr>
        <w:pStyle w:val="PL"/>
      </w:pPr>
      <w:r>
        <w:t xml:space="preserve">        - name: mbs-session-id</w:t>
      </w:r>
    </w:p>
    <w:p w14:paraId="02F08691" w14:textId="77777777" w:rsidR="00903EE6" w:rsidRDefault="00903EE6" w:rsidP="00903EE6">
      <w:pPr>
        <w:pStyle w:val="PL"/>
      </w:pPr>
      <w:r>
        <w:t xml:space="preserve">          in: query</w:t>
      </w:r>
    </w:p>
    <w:p w14:paraId="606714CF" w14:textId="77777777" w:rsidR="00903EE6" w:rsidRDefault="00903EE6" w:rsidP="00903EE6">
      <w:pPr>
        <w:pStyle w:val="PL"/>
      </w:pPr>
      <w:r>
        <w:t xml:space="preserve">          description: &gt;</w:t>
      </w:r>
    </w:p>
    <w:p w14:paraId="6D962283" w14:textId="77777777" w:rsidR="00903EE6" w:rsidRDefault="00903EE6" w:rsidP="00903EE6">
      <w:pPr>
        <w:pStyle w:val="PL"/>
      </w:pPr>
      <w:r>
        <w:t xml:space="preserve">            Contains the identifier of the MBS Session to which the requested MBS Session</w:t>
      </w:r>
    </w:p>
    <w:p w14:paraId="33B70037" w14:textId="77777777" w:rsidR="00903EE6" w:rsidRDefault="00903EE6" w:rsidP="00903EE6">
      <w:pPr>
        <w:pStyle w:val="PL"/>
      </w:pPr>
      <w:r>
        <w:t xml:space="preserve">            binding is related.</w:t>
      </w:r>
    </w:p>
    <w:p w14:paraId="0E9004F1" w14:textId="77777777" w:rsidR="00903EE6" w:rsidRDefault="00903EE6" w:rsidP="00903EE6">
      <w:pPr>
        <w:pStyle w:val="PL"/>
      </w:pPr>
      <w:r>
        <w:t xml:space="preserve">          required: true</w:t>
      </w:r>
    </w:p>
    <w:p w14:paraId="461A458D" w14:textId="77777777" w:rsidR="00903EE6" w:rsidRDefault="00903EE6" w:rsidP="00903EE6">
      <w:pPr>
        <w:pStyle w:val="PL"/>
      </w:pPr>
      <w:r>
        <w:t xml:space="preserve">          content:</w:t>
      </w:r>
    </w:p>
    <w:p w14:paraId="78EB0E4E" w14:textId="77777777" w:rsidR="00903EE6" w:rsidRDefault="00903EE6" w:rsidP="00903EE6">
      <w:pPr>
        <w:pStyle w:val="PL"/>
      </w:pPr>
      <w:r>
        <w:t xml:space="preserve">            application/json:</w:t>
      </w:r>
    </w:p>
    <w:p w14:paraId="6C90CF9A" w14:textId="77777777" w:rsidR="00903EE6" w:rsidRDefault="00903EE6" w:rsidP="00903EE6">
      <w:pPr>
        <w:pStyle w:val="PL"/>
        <w:rPr>
          <w:lang w:eastAsia="zh-CN"/>
        </w:rPr>
      </w:pPr>
      <w:r>
        <w:t xml:space="preserve">              schema:</w:t>
      </w:r>
    </w:p>
    <w:p w14:paraId="0A793E29" w14:textId="77777777" w:rsidR="00903EE6" w:rsidRDefault="00903EE6" w:rsidP="00903EE6">
      <w:pPr>
        <w:pStyle w:val="PL"/>
      </w:pPr>
      <w:r>
        <w:t xml:space="preserve">                $ref: 'TS29571_CommonData.yaml#/components/schemas/MbsSessionId'</w:t>
      </w:r>
    </w:p>
    <w:p w14:paraId="68525E12" w14:textId="77777777" w:rsidR="00903EE6" w:rsidRDefault="00903EE6" w:rsidP="00903EE6">
      <w:pPr>
        <w:pStyle w:val="PL"/>
      </w:pPr>
      <w:r>
        <w:t xml:space="preserve">        - name: supp-feat</w:t>
      </w:r>
    </w:p>
    <w:p w14:paraId="3AEFB4B4" w14:textId="77777777" w:rsidR="00903EE6" w:rsidRDefault="00903EE6" w:rsidP="00903EE6">
      <w:pPr>
        <w:pStyle w:val="PL"/>
      </w:pPr>
      <w:r>
        <w:t xml:space="preserve">          in: query</w:t>
      </w:r>
    </w:p>
    <w:p w14:paraId="18F420E7" w14:textId="77777777" w:rsidR="00903EE6" w:rsidRDefault="00903EE6" w:rsidP="00903EE6">
      <w:pPr>
        <w:pStyle w:val="PL"/>
      </w:pPr>
      <w:r>
        <w:t xml:space="preserve">          description: &gt;</w:t>
      </w:r>
    </w:p>
    <w:p w14:paraId="689F0AA4" w14:textId="77777777" w:rsidR="00903EE6" w:rsidRDefault="00903EE6" w:rsidP="00903EE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386835C8" w14:textId="77777777" w:rsidR="00903EE6" w:rsidRDefault="00903EE6" w:rsidP="00903EE6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10E40B55" w14:textId="77777777" w:rsidR="00903EE6" w:rsidRDefault="00903EE6" w:rsidP="00903EE6">
      <w:pPr>
        <w:pStyle w:val="PL"/>
      </w:pPr>
      <w:r>
        <w:t xml:space="preserve">          content:</w:t>
      </w:r>
    </w:p>
    <w:p w14:paraId="17936EE8" w14:textId="77777777" w:rsidR="00903EE6" w:rsidRDefault="00903EE6" w:rsidP="00903EE6">
      <w:pPr>
        <w:pStyle w:val="PL"/>
      </w:pPr>
      <w:r>
        <w:t xml:space="preserve">            application/json:</w:t>
      </w:r>
    </w:p>
    <w:p w14:paraId="0E128882" w14:textId="77777777" w:rsidR="00903EE6" w:rsidRDefault="00903EE6" w:rsidP="00903EE6">
      <w:pPr>
        <w:pStyle w:val="PL"/>
        <w:rPr>
          <w:lang w:eastAsia="zh-CN"/>
        </w:rPr>
      </w:pPr>
      <w:r>
        <w:t xml:space="preserve">              schema:</w:t>
      </w:r>
    </w:p>
    <w:p w14:paraId="780BAEFA" w14:textId="77777777" w:rsidR="00903EE6" w:rsidRDefault="00903EE6" w:rsidP="00903EE6">
      <w:pPr>
        <w:pStyle w:val="PL"/>
      </w:pPr>
      <w:r>
        <w:t xml:space="preserve">                $ref: 'TS29571_CommonData.yaml#/components/schemas/SupportedFeatures'</w:t>
      </w:r>
    </w:p>
    <w:p w14:paraId="73449F28" w14:textId="77777777" w:rsidR="00903EE6" w:rsidRDefault="00903EE6" w:rsidP="00903EE6">
      <w:pPr>
        <w:pStyle w:val="PL"/>
      </w:pPr>
      <w:r>
        <w:t xml:space="preserve">      responses:</w:t>
      </w:r>
    </w:p>
    <w:p w14:paraId="2A9AC8EE" w14:textId="77777777" w:rsidR="00903EE6" w:rsidRDefault="00903EE6" w:rsidP="00903EE6">
      <w:pPr>
        <w:pStyle w:val="PL"/>
      </w:pPr>
      <w:r>
        <w:t xml:space="preserve">        '200':</w:t>
      </w:r>
    </w:p>
    <w:p w14:paraId="0F1B0EA2" w14:textId="77777777" w:rsidR="00903EE6" w:rsidRDefault="00903EE6" w:rsidP="00903EE6">
      <w:pPr>
        <w:pStyle w:val="PL"/>
      </w:pPr>
      <w:r>
        <w:t xml:space="preserve">          description: &gt;</w:t>
      </w:r>
    </w:p>
    <w:p w14:paraId="1C0D0ADC" w14:textId="77777777" w:rsidR="00903EE6" w:rsidRDefault="00903EE6" w:rsidP="00903EE6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3B6661A1" w14:textId="77777777" w:rsidR="00903EE6" w:rsidRDefault="00903EE6" w:rsidP="00903EE6">
      <w:pPr>
        <w:pStyle w:val="PL"/>
      </w:pPr>
      <w:r>
        <w:rPr>
          <w:lang w:eastAsia="ja-JP"/>
        </w:rPr>
        <w:t xml:space="preserve">            query parameter(s) are returned.</w:t>
      </w:r>
    </w:p>
    <w:p w14:paraId="61BC30CF" w14:textId="77777777" w:rsidR="00903EE6" w:rsidRDefault="00903EE6" w:rsidP="00903EE6">
      <w:pPr>
        <w:pStyle w:val="PL"/>
      </w:pPr>
      <w:r>
        <w:t xml:space="preserve">          content:</w:t>
      </w:r>
    </w:p>
    <w:p w14:paraId="0BA94E71" w14:textId="77777777" w:rsidR="00903EE6" w:rsidRDefault="00903EE6" w:rsidP="00903EE6">
      <w:pPr>
        <w:pStyle w:val="PL"/>
      </w:pPr>
      <w:r>
        <w:t xml:space="preserve">            application/json:</w:t>
      </w:r>
    </w:p>
    <w:p w14:paraId="79330556" w14:textId="77777777" w:rsidR="00903EE6" w:rsidRDefault="00903EE6" w:rsidP="00903EE6">
      <w:pPr>
        <w:pStyle w:val="PL"/>
      </w:pPr>
      <w:r>
        <w:t xml:space="preserve">              schema:</w:t>
      </w:r>
    </w:p>
    <w:p w14:paraId="3560AE9A" w14:textId="77777777" w:rsidR="00903EE6" w:rsidRDefault="00903EE6" w:rsidP="00903EE6">
      <w:pPr>
        <w:pStyle w:val="PL"/>
      </w:pPr>
      <w:r>
        <w:t xml:space="preserve">                type: array</w:t>
      </w:r>
    </w:p>
    <w:p w14:paraId="5917153F" w14:textId="77777777" w:rsidR="00903EE6" w:rsidRDefault="00903EE6" w:rsidP="00903EE6">
      <w:pPr>
        <w:pStyle w:val="PL"/>
      </w:pPr>
      <w:r>
        <w:t xml:space="preserve">                items:</w:t>
      </w:r>
    </w:p>
    <w:p w14:paraId="659700C7" w14:textId="77777777" w:rsidR="00903EE6" w:rsidRDefault="00903EE6" w:rsidP="00903EE6">
      <w:pPr>
        <w:pStyle w:val="PL"/>
      </w:pPr>
      <w:r>
        <w:t xml:space="preserve">                  $ref: '#/components/schemas/PcfMbsBinding'</w:t>
      </w:r>
    </w:p>
    <w:p w14:paraId="6D05CBE6" w14:textId="77777777" w:rsidR="00903EE6" w:rsidRDefault="00903EE6" w:rsidP="00903EE6">
      <w:pPr>
        <w:pStyle w:val="PL"/>
      </w:pPr>
      <w:r>
        <w:t xml:space="preserve">                minItems: 0</w:t>
      </w:r>
    </w:p>
    <w:p w14:paraId="126C2F31" w14:textId="77777777" w:rsidR="00903EE6" w:rsidRDefault="00903EE6" w:rsidP="00903EE6">
      <w:pPr>
        <w:pStyle w:val="PL"/>
      </w:pPr>
      <w:r>
        <w:t xml:space="preserve">        '400':</w:t>
      </w:r>
    </w:p>
    <w:p w14:paraId="5B5B2F5C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5434BDFA" w14:textId="77777777" w:rsidR="00903EE6" w:rsidRDefault="00903EE6" w:rsidP="00903EE6">
      <w:pPr>
        <w:pStyle w:val="PL"/>
      </w:pPr>
      <w:r>
        <w:t xml:space="preserve">        '401':</w:t>
      </w:r>
    </w:p>
    <w:p w14:paraId="06690CB2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0718B93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A8667C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148B767" w14:textId="77777777" w:rsidR="00903EE6" w:rsidRDefault="00903EE6" w:rsidP="00903EE6">
      <w:pPr>
        <w:pStyle w:val="PL"/>
        <w:rPr>
          <w:rFonts w:eastAsia="等线"/>
        </w:rPr>
      </w:pPr>
      <w:r>
        <w:t xml:space="preserve">        '404':</w:t>
      </w:r>
    </w:p>
    <w:p w14:paraId="0DB0D066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533794C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65340D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12EBCBA2" w14:textId="77777777" w:rsidR="00903EE6" w:rsidRDefault="00903EE6" w:rsidP="00903EE6">
      <w:pPr>
        <w:pStyle w:val="PL"/>
        <w:rPr>
          <w:rFonts w:eastAsia="等线"/>
        </w:rPr>
      </w:pPr>
      <w:r>
        <w:t xml:space="preserve">        '414':</w:t>
      </w:r>
    </w:p>
    <w:p w14:paraId="7AEFB08F" w14:textId="77777777" w:rsidR="00903EE6" w:rsidRDefault="00903EE6" w:rsidP="00903EE6">
      <w:pPr>
        <w:pStyle w:val="PL"/>
      </w:pPr>
      <w:r>
        <w:t xml:space="preserve">          $ref: 'TS29571_CommonData.yaml#/components/responses/414'</w:t>
      </w:r>
    </w:p>
    <w:p w14:paraId="58554C51" w14:textId="77777777" w:rsidR="00903EE6" w:rsidRDefault="00903EE6" w:rsidP="00903EE6">
      <w:pPr>
        <w:pStyle w:val="PL"/>
      </w:pPr>
      <w:r>
        <w:t xml:space="preserve">        '429':</w:t>
      </w:r>
    </w:p>
    <w:p w14:paraId="5B5DAEB1" w14:textId="77777777" w:rsidR="00903EE6" w:rsidRDefault="00903EE6" w:rsidP="00903EE6">
      <w:pPr>
        <w:pStyle w:val="PL"/>
      </w:pPr>
      <w:r>
        <w:t xml:space="preserve">          $ref: 'TS29571_CommonData.yaml#/components/responses/429'</w:t>
      </w:r>
    </w:p>
    <w:p w14:paraId="3403B264" w14:textId="77777777" w:rsidR="00903EE6" w:rsidRDefault="00903EE6" w:rsidP="00903EE6">
      <w:pPr>
        <w:pStyle w:val="PL"/>
      </w:pPr>
      <w:r>
        <w:t xml:space="preserve">        '500':</w:t>
      </w:r>
    </w:p>
    <w:p w14:paraId="0CDF63FF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710BF3EB" w14:textId="77777777" w:rsidR="00903EE6" w:rsidRDefault="00903EE6" w:rsidP="00903EE6">
      <w:pPr>
        <w:pStyle w:val="PL"/>
      </w:pPr>
      <w:r>
        <w:t xml:space="preserve">        '503':</w:t>
      </w:r>
    </w:p>
    <w:p w14:paraId="729966BE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02078847" w14:textId="77777777" w:rsidR="00903EE6" w:rsidRDefault="00903EE6" w:rsidP="00903EE6">
      <w:pPr>
        <w:pStyle w:val="PL"/>
      </w:pPr>
      <w:r>
        <w:t xml:space="preserve">        default:</w:t>
      </w:r>
    </w:p>
    <w:p w14:paraId="7603CC01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0AB635C2" w14:textId="77777777" w:rsidR="00903EE6" w:rsidRDefault="00903EE6" w:rsidP="00903EE6">
      <w:pPr>
        <w:pStyle w:val="PL"/>
      </w:pPr>
    </w:p>
    <w:p w14:paraId="0B39138B" w14:textId="77777777" w:rsidR="00903EE6" w:rsidRDefault="00903EE6" w:rsidP="00903EE6">
      <w:pPr>
        <w:pStyle w:val="PL"/>
      </w:pPr>
      <w:r>
        <w:t xml:space="preserve">  /pcf-mbs-bindings/{bindingId}:</w:t>
      </w:r>
    </w:p>
    <w:p w14:paraId="27AF7A96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11FEA416" w14:textId="77777777" w:rsidR="00903EE6" w:rsidRDefault="00903EE6" w:rsidP="00903EE6">
      <w:pPr>
        <w:pStyle w:val="PL"/>
        <w:rPr>
          <w:rFonts w:eastAsia="等线"/>
        </w:rPr>
      </w:pPr>
      <w:r>
        <w:t xml:space="preserve">      - name: bindingId</w:t>
      </w:r>
    </w:p>
    <w:p w14:paraId="70E9A06E" w14:textId="77777777" w:rsidR="00903EE6" w:rsidRDefault="00903EE6" w:rsidP="00903EE6">
      <w:pPr>
        <w:pStyle w:val="PL"/>
      </w:pPr>
      <w:r>
        <w:t xml:space="preserve">        in: path</w:t>
      </w:r>
    </w:p>
    <w:p w14:paraId="4DBC7DE4" w14:textId="77777777" w:rsidR="00903EE6" w:rsidRDefault="00903EE6" w:rsidP="00903EE6">
      <w:pPr>
        <w:pStyle w:val="PL"/>
      </w:pPr>
      <w:r>
        <w:t xml:space="preserve">        description: &gt;</w:t>
      </w:r>
    </w:p>
    <w:p w14:paraId="53367D40" w14:textId="77777777" w:rsidR="00903EE6" w:rsidRDefault="00903EE6" w:rsidP="00903EE6">
      <w:pPr>
        <w:pStyle w:val="PL"/>
      </w:pPr>
      <w:r>
        <w:t xml:space="preserve">          Represents the identifier of the Individual PCF for an MBS Session Binding resource.</w:t>
      </w:r>
    </w:p>
    <w:p w14:paraId="6C6FEFE4" w14:textId="77777777" w:rsidR="00903EE6" w:rsidRDefault="00903EE6" w:rsidP="00903EE6">
      <w:pPr>
        <w:pStyle w:val="PL"/>
      </w:pPr>
      <w:r>
        <w:t xml:space="preserve">        required: true</w:t>
      </w:r>
    </w:p>
    <w:p w14:paraId="1D52F065" w14:textId="77777777" w:rsidR="00903EE6" w:rsidRDefault="00903EE6" w:rsidP="00903EE6">
      <w:pPr>
        <w:pStyle w:val="PL"/>
      </w:pPr>
      <w:r>
        <w:t xml:space="preserve">        schema:</w:t>
      </w:r>
    </w:p>
    <w:p w14:paraId="11DD2232" w14:textId="77777777" w:rsidR="00903EE6" w:rsidRDefault="00903EE6" w:rsidP="00903EE6">
      <w:pPr>
        <w:pStyle w:val="PL"/>
      </w:pPr>
      <w:r>
        <w:lastRenderedPageBreak/>
        <w:t xml:space="preserve">          type: string</w:t>
      </w:r>
    </w:p>
    <w:p w14:paraId="6B7580EC" w14:textId="77777777" w:rsidR="00903EE6" w:rsidRDefault="00903EE6" w:rsidP="00903EE6">
      <w:pPr>
        <w:pStyle w:val="PL"/>
        <w:rPr>
          <w:rFonts w:eastAsia="等线"/>
        </w:rPr>
      </w:pPr>
    </w:p>
    <w:p w14:paraId="15DFD6B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473E1E5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351F28AE" w14:textId="77777777" w:rsidR="00903EE6" w:rsidRDefault="00903EE6" w:rsidP="00903EE6">
      <w:pPr>
        <w:pStyle w:val="PL"/>
        <w:rPr>
          <w:rFonts w:eastAsia="等线"/>
        </w:rPr>
      </w:pPr>
      <w:r>
        <w:t xml:space="preserve">      operationId: ModifyIndPCFMbsBinding</w:t>
      </w:r>
    </w:p>
    <w:p w14:paraId="076867B7" w14:textId="77777777" w:rsidR="00903EE6" w:rsidRDefault="00903EE6" w:rsidP="00903EE6">
      <w:pPr>
        <w:pStyle w:val="PL"/>
      </w:pPr>
      <w:r>
        <w:t xml:space="preserve">      tags:</w:t>
      </w:r>
    </w:p>
    <w:p w14:paraId="4B5F9C6A" w14:textId="77777777" w:rsidR="00903EE6" w:rsidRDefault="00903EE6" w:rsidP="00903EE6">
      <w:pPr>
        <w:pStyle w:val="PL"/>
      </w:pPr>
      <w:r>
        <w:t xml:space="preserve">        - Individual PCF for an MBS Session Binding (Document)</w:t>
      </w:r>
    </w:p>
    <w:p w14:paraId="2E006C8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6150E8C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77FE59A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3C158B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B746B05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1C3A8E3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0D6F717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0760714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9E7114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08EB22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D544D98" w14:textId="77777777" w:rsidR="00903EE6" w:rsidRDefault="00903EE6" w:rsidP="00903EE6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76317D22" w14:textId="77777777" w:rsidR="00903EE6" w:rsidRDefault="00903EE6" w:rsidP="00903EE6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639A750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788EBD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ACD07A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6AA618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116BB70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6C58881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B69B552" w14:textId="77777777" w:rsidR="00903EE6" w:rsidRDefault="00903EE6" w:rsidP="00903EE6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15DD20C" w14:textId="77777777" w:rsidR="00903EE6" w:rsidRDefault="00903EE6" w:rsidP="00903EE6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474FE63C" w14:textId="77777777" w:rsidR="00903EE6" w:rsidRDefault="00903EE6" w:rsidP="00903EE6">
      <w:pPr>
        <w:pStyle w:val="PL"/>
        <w:rPr>
          <w:rFonts w:eastAsia="等线"/>
        </w:rPr>
      </w:pPr>
      <w:r>
        <w:t xml:space="preserve">        '307':</w:t>
      </w:r>
    </w:p>
    <w:p w14:paraId="5F405766" w14:textId="77777777" w:rsidR="00903EE6" w:rsidRDefault="00903EE6" w:rsidP="00903EE6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4265C875" w14:textId="77777777" w:rsidR="00903EE6" w:rsidRDefault="00903EE6" w:rsidP="00903EE6">
      <w:pPr>
        <w:pStyle w:val="PL"/>
      </w:pPr>
      <w:r>
        <w:t xml:space="preserve">        '308':</w:t>
      </w:r>
    </w:p>
    <w:p w14:paraId="55C819A1" w14:textId="77777777" w:rsidR="00903EE6" w:rsidRDefault="00903EE6" w:rsidP="00903EE6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788C0941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2F4C05AA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128218C3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23FCA7B0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2EB9E348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2C50FA8E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39A8D24F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1C98E76F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30F352C9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01BBAB1C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17A00C98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20FD845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64E8B09F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4DCCB0C8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0A6CD83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5A26E0CC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208AD385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08E14DE4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4675DCA0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329DB3D4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7088D5A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4E239E8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47853293" w14:textId="77777777" w:rsidR="00903EE6" w:rsidRDefault="00903EE6" w:rsidP="00903EE6">
      <w:pPr>
        <w:pStyle w:val="PL"/>
      </w:pPr>
    </w:p>
    <w:p w14:paraId="5BF21E92" w14:textId="77777777" w:rsidR="00903EE6" w:rsidRDefault="00903EE6" w:rsidP="00903EE6">
      <w:pPr>
        <w:pStyle w:val="PL"/>
      </w:pPr>
      <w:r>
        <w:t xml:space="preserve">    delete:</w:t>
      </w:r>
    </w:p>
    <w:p w14:paraId="728BB9D4" w14:textId="77777777" w:rsidR="00903EE6" w:rsidRDefault="00903EE6" w:rsidP="00903EE6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7564DE57" w14:textId="77777777" w:rsidR="00903EE6" w:rsidRDefault="00903EE6" w:rsidP="00903EE6">
      <w:pPr>
        <w:pStyle w:val="PL"/>
      </w:pPr>
      <w:r>
        <w:t xml:space="preserve">      operationId: DeleteIndPCFMbsBinding</w:t>
      </w:r>
    </w:p>
    <w:p w14:paraId="39B2B833" w14:textId="77777777" w:rsidR="00903EE6" w:rsidRDefault="00903EE6" w:rsidP="00903EE6">
      <w:pPr>
        <w:pStyle w:val="PL"/>
      </w:pPr>
      <w:r>
        <w:t xml:space="preserve">      tags:</w:t>
      </w:r>
    </w:p>
    <w:p w14:paraId="18515B77" w14:textId="77777777" w:rsidR="00903EE6" w:rsidRDefault="00903EE6" w:rsidP="00903EE6">
      <w:pPr>
        <w:pStyle w:val="PL"/>
      </w:pPr>
      <w:r>
        <w:t xml:space="preserve">        - Individual PCF for an MBS Session Binding (Document)</w:t>
      </w:r>
    </w:p>
    <w:p w14:paraId="042E9D08" w14:textId="77777777" w:rsidR="00903EE6" w:rsidRDefault="00903EE6" w:rsidP="00903EE6">
      <w:pPr>
        <w:pStyle w:val="PL"/>
      </w:pPr>
      <w:r>
        <w:t xml:space="preserve">      responses:</w:t>
      </w:r>
    </w:p>
    <w:p w14:paraId="0B4AE33F" w14:textId="77777777" w:rsidR="00903EE6" w:rsidRDefault="00903EE6" w:rsidP="00903EE6">
      <w:pPr>
        <w:pStyle w:val="PL"/>
      </w:pPr>
      <w:r>
        <w:t xml:space="preserve">        '204':</w:t>
      </w:r>
    </w:p>
    <w:p w14:paraId="52FCA939" w14:textId="77777777" w:rsidR="00903EE6" w:rsidRDefault="00903EE6" w:rsidP="00903EE6">
      <w:pPr>
        <w:pStyle w:val="PL"/>
      </w:pPr>
      <w:r>
        <w:t xml:space="preserve">          description: &gt;</w:t>
      </w:r>
    </w:p>
    <w:p w14:paraId="41F4D888" w14:textId="77777777" w:rsidR="00903EE6" w:rsidRDefault="00903EE6" w:rsidP="00903EE6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6923B7AA" w14:textId="77777777" w:rsidR="00903EE6" w:rsidRDefault="00903EE6" w:rsidP="00903EE6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1A49E1EE" w14:textId="77777777" w:rsidR="00903EE6" w:rsidRDefault="00903EE6" w:rsidP="00903EE6">
      <w:pPr>
        <w:pStyle w:val="PL"/>
      </w:pPr>
      <w:r>
        <w:t xml:space="preserve">        '307':</w:t>
      </w:r>
    </w:p>
    <w:p w14:paraId="1F6D33E4" w14:textId="77777777" w:rsidR="00903EE6" w:rsidRDefault="00903EE6" w:rsidP="00903EE6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3B6C6FCB" w14:textId="77777777" w:rsidR="00903EE6" w:rsidRDefault="00903EE6" w:rsidP="00903EE6">
      <w:pPr>
        <w:pStyle w:val="PL"/>
      </w:pPr>
      <w:r>
        <w:t xml:space="preserve">        '308':</w:t>
      </w:r>
    </w:p>
    <w:p w14:paraId="4A09A0E7" w14:textId="77777777" w:rsidR="00903EE6" w:rsidRDefault="00903EE6" w:rsidP="00903EE6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6E6E95CE" w14:textId="77777777" w:rsidR="00903EE6" w:rsidRDefault="00903EE6" w:rsidP="00903EE6">
      <w:pPr>
        <w:pStyle w:val="PL"/>
      </w:pPr>
      <w:r>
        <w:t xml:space="preserve">        '400':</w:t>
      </w:r>
    </w:p>
    <w:p w14:paraId="23760283" w14:textId="77777777" w:rsidR="00903EE6" w:rsidRDefault="00903EE6" w:rsidP="00903EE6">
      <w:pPr>
        <w:pStyle w:val="PL"/>
      </w:pPr>
      <w:r>
        <w:t xml:space="preserve">          $ref: 'TS29571_CommonData.yaml#/components/responses/400'</w:t>
      </w:r>
    </w:p>
    <w:p w14:paraId="014B2D0B" w14:textId="77777777" w:rsidR="00903EE6" w:rsidRDefault="00903EE6" w:rsidP="00903EE6">
      <w:pPr>
        <w:pStyle w:val="PL"/>
      </w:pPr>
      <w:r>
        <w:t xml:space="preserve">        '401':</w:t>
      </w:r>
    </w:p>
    <w:p w14:paraId="3C0B9D1E" w14:textId="77777777" w:rsidR="00903EE6" w:rsidRDefault="00903EE6" w:rsidP="00903EE6">
      <w:pPr>
        <w:pStyle w:val="PL"/>
      </w:pPr>
      <w:r>
        <w:t xml:space="preserve">          $ref: 'TS29571_CommonData.yaml#/components/responses/401'</w:t>
      </w:r>
    </w:p>
    <w:p w14:paraId="2497627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EAA2B8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153C263" w14:textId="77777777" w:rsidR="00903EE6" w:rsidRDefault="00903EE6" w:rsidP="00903EE6">
      <w:pPr>
        <w:pStyle w:val="PL"/>
        <w:rPr>
          <w:rFonts w:eastAsia="等线"/>
        </w:rPr>
      </w:pPr>
      <w:r>
        <w:t xml:space="preserve">        '404':</w:t>
      </w:r>
    </w:p>
    <w:p w14:paraId="45553797" w14:textId="77777777" w:rsidR="00903EE6" w:rsidRDefault="00903EE6" w:rsidP="00903EE6">
      <w:pPr>
        <w:pStyle w:val="PL"/>
      </w:pPr>
      <w:r>
        <w:t xml:space="preserve">          $ref: 'TS29571_CommonData.yaml#/components/responses/404'</w:t>
      </w:r>
    </w:p>
    <w:p w14:paraId="71427DB6" w14:textId="77777777" w:rsidR="00903EE6" w:rsidRDefault="00903EE6" w:rsidP="00903EE6">
      <w:pPr>
        <w:pStyle w:val="PL"/>
      </w:pPr>
      <w:r>
        <w:t xml:space="preserve">        '429':</w:t>
      </w:r>
    </w:p>
    <w:p w14:paraId="1EDD9180" w14:textId="77777777" w:rsidR="00903EE6" w:rsidRDefault="00903EE6" w:rsidP="00903EE6">
      <w:pPr>
        <w:pStyle w:val="PL"/>
      </w:pPr>
      <w:r>
        <w:lastRenderedPageBreak/>
        <w:t xml:space="preserve">          $ref: 'TS29571_CommonData.yaml#/components/responses/429'</w:t>
      </w:r>
    </w:p>
    <w:p w14:paraId="3523A202" w14:textId="77777777" w:rsidR="00903EE6" w:rsidRDefault="00903EE6" w:rsidP="00903EE6">
      <w:pPr>
        <w:pStyle w:val="PL"/>
      </w:pPr>
      <w:r>
        <w:t xml:space="preserve">        '500':</w:t>
      </w:r>
    </w:p>
    <w:p w14:paraId="330AFDA5" w14:textId="77777777" w:rsidR="00903EE6" w:rsidRDefault="00903EE6" w:rsidP="00903EE6">
      <w:pPr>
        <w:pStyle w:val="PL"/>
      </w:pPr>
      <w:r>
        <w:t xml:space="preserve">          $ref: 'TS29571_CommonData.yaml#/components/responses/500'</w:t>
      </w:r>
    </w:p>
    <w:p w14:paraId="47B17164" w14:textId="77777777" w:rsidR="00903EE6" w:rsidRDefault="00903EE6" w:rsidP="00903EE6">
      <w:pPr>
        <w:pStyle w:val="PL"/>
      </w:pPr>
      <w:r>
        <w:t xml:space="preserve">        '503':</w:t>
      </w:r>
    </w:p>
    <w:p w14:paraId="7D57E9FB" w14:textId="77777777" w:rsidR="00903EE6" w:rsidRDefault="00903EE6" w:rsidP="00903EE6">
      <w:pPr>
        <w:pStyle w:val="PL"/>
      </w:pPr>
      <w:r>
        <w:t xml:space="preserve">          $ref: 'TS29571_CommonData.yaml#/components/responses/503'</w:t>
      </w:r>
    </w:p>
    <w:p w14:paraId="30B84E87" w14:textId="77777777" w:rsidR="00903EE6" w:rsidRDefault="00903EE6" w:rsidP="00903EE6">
      <w:pPr>
        <w:pStyle w:val="PL"/>
      </w:pPr>
      <w:r>
        <w:t xml:space="preserve">        default:</w:t>
      </w:r>
    </w:p>
    <w:p w14:paraId="29A94CC3" w14:textId="77777777" w:rsidR="00903EE6" w:rsidRDefault="00903EE6" w:rsidP="00903EE6">
      <w:pPr>
        <w:pStyle w:val="PL"/>
      </w:pPr>
      <w:r>
        <w:t xml:space="preserve">          $ref: 'TS29571_CommonData.yaml#/components/responses/default'</w:t>
      </w:r>
    </w:p>
    <w:p w14:paraId="5EF2A5C3" w14:textId="77777777" w:rsidR="00903EE6" w:rsidRDefault="00903EE6" w:rsidP="00903EE6">
      <w:pPr>
        <w:pStyle w:val="PL"/>
      </w:pPr>
    </w:p>
    <w:p w14:paraId="1DCE0A46" w14:textId="77777777" w:rsidR="00903EE6" w:rsidRDefault="00903EE6" w:rsidP="00903EE6">
      <w:pPr>
        <w:pStyle w:val="PL"/>
      </w:pPr>
      <w:r>
        <w:t>components:</w:t>
      </w:r>
    </w:p>
    <w:p w14:paraId="046CF082" w14:textId="77777777" w:rsidR="00903EE6" w:rsidRDefault="00903EE6" w:rsidP="00903EE6">
      <w:pPr>
        <w:pStyle w:val="PL"/>
        <w:rPr>
          <w:rFonts w:eastAsia="等线"/>
          <w:lang w:val="en-US"/>
        </w:rPr>
      </w:pPr>
    </w:p>
    <w:p w14:paraId="62534CDE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30" w:name="OLE_LINK54"/>
      <w:bookmarkStart w:id="31" w:name="OLE_LINK55"/>
      <w:r>
        <w:rPr>
          <w:rFonts w:eastAsia="等线"/>
          <w:lang w:val="en-US"/>
        </w:rPr>
        <w:t>securitySchemes:</w:t>
      </w:r>
    </w:p>
    <w:p w14:paraId="30B8CFD8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3D0A5A3A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513424DB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5876D1D4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615C9DE9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922E310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0A6DBA7A" w14:textId="77777777" w:rsidR="00903EE6" w:rsidRDefault="00903EE6" w:rsidP="00903EE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30"/>
      <w:bookmarkEnd w:id="31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2E978FBF" w14:textId="77777777" w:rsidR="00903EE6" w:rsidRDefault="00903EE6" w:rsidP="00903EE6">
      <w:pPr>
        <w:pStyle w:val="PL"/>
      </w:pPr>
    </w:p>
    <w:p w14:paraId="0772596C" w14:textId="77777777" w:rsidR="00903EE6" w:rsidRDefault="00903EE6" w:rsidP="00903EE6">
      <w:pPr>
        <w:pStyle w:val="PL"/>
      </w:pPr>
      <w:r>
        <w:t xml:space="preserve">  schemas:</w:t>
      </w:r>
    </w:p>
    <w:p w14:paraId="48DD3F34" w14:textId="77777777" w:rsidR="00903EE6" w:rsidRDefault="00903EE6" w:rsidP="00903EE6">
      <w:pPr>
        <w:pStyle w:val="PL"/>
      </w:pPr>
    </w:p>
    <w:p w14:paraId="6ACE85DB" w14:textId="77777777" w:rsidR="00903EE6" w:rsidRDefault="00903EE6" w:rsidP="00903EE6">
      <w:pPr>
        <w:pStyle w:val="PL"/>
      </w:pPr>
      <w:r>
        <w:t xml:space="preserve">    PcfBinding:</w:t>
      </w:r>
    </w:p>
    <w:p w14:paraId="0FF205D8" w14:textId="77777777" w:rsidR="00903EE6" w:rsidRDefault="00903EE6" w:rsidP="00903EE6">
      <w:pPr>
        <w:pStyle w:val="PL"/>
      </w:pPr>
      <w:r>
        <w:t xml:space="preserve">      description: Identifies an Individual PCF for a PDU Session binding.</w:t>
      </w:r>
    </w:p>
    <w:p w14:paraId="52D6D681" w14:textId="77777777" w:rsidR="00903EE6" w:rsidRDefault="00903EE6" w:rsidP="00903EE6">
      <w:pPr>
        <w:pStyle w:val="PL"/>
      </w:pPr>
      <w:r>
        <w:t xml:space="preserve">      type: object</w:t>
      </w:r>
    </w:p>
    <w:p w14:paraId="16F0050F" w14:textId="77777777" w:rsidR="00903EE6" w:rsidRDefault="00903EE6" w:rsidP="00903EE6">
      <w:pPr>
        <w:pStyle w:val="PL"/>
      </w:pPr>
      <w:r>
        <w:t xml:space="preserve">      properties:</w:t>
      </w:r>
    </w:p>
    <w:p w14:paraId="10FEBD09" w14:textId="77777777" w:rsidR="00903EE6" w:rsidRDefault="00903EE6" w:rsidP="00903EE6">
      <w:pPr>
        <w:pStyle w:val="PL"/>
      </w:pPr>
      <w:r>
        <w:t xml:space="preserve">        supi:</w:t>
      </w:r>
    </w:p>
    <w:p w14:paraId="17A6B8AC" w14:textId="77777777" w:rsidR="00903EE6" w:rsidRDefault="00903EE6" w:rsidP="00903EE6">
      <w:pPr>
        <w:pStyle w:val="PL"/>
      </w:pPr>
      <w:r>
        <w:t xml:space="preserve">          $ref: 'TS29571_CommonData.yaml#/components/schemas/Supi'</w:t>
      </w:r>
    </w:p>
    <w:p w14:paraId="72074D03" w14:textId="77777777" w:rsidR="00903EE6" w:rsidRDefault="00903EE6" w:rsidP="00903EE6">
      <w:pPr>
        <w:pStyle w:val="PL"/>
      </w:pPr>
      <w:r>
        <w:t xml:space="preserve">        gpsi:</w:t>
      </w:r>
    </w:p>
    <w:p w14:paraId="1D226494" w14:textId="77777777" w:rsidR="00903EE6" w:rsidRDefault="00903EE6" w:rsidP="00903EE6">
      <w:pPr>
        <w:pStyle w:val="PL"/>
      </w:pPr>
      <w:r>
        <w:t xml:space="preserve">          $ref: 'TS29571_CommonData.yaml#/components/schemas/Gpsi'</w:t>
      </w:r>
    </w:p>
    <w:p w14:paraId="4B79383D" w14:textId="77777777" w:rsidR="00903EE6" w:rsidRDefault="00903EE6" w:rsidP="00903EE6">
      <w:pPr>
        <w:pStyle w:val="PL"/>
      </w:pPr>
      <w:r>
        <w:t xml:space="preserve">        ipv4Addr:</w:t>
      </w:r>
    </w:p>
    <w:p w14:paraId="046F5807" w14:textId="77777777" w:rsidR="00903EE6" w:rsidRDefault="00903EE6" w:rsidP="00903EE6">
      <w:pPr>
        <w:pStyle w:val="PL"/>
      </w:pPr>
      <w:r>
        <w:t xml:space="preserve">          $ref: 'TS29571_CommonData.yaml#/components/schemas/Ipv4Addr'</w:t>
      </w:r>
    </w:p>
    <w:p w14:paraId="3E90AC2E" w14:textId="77777777" w:rsidR="00903EE6" w:rsidRDefault="00903EE6" w:rsidP="00903EE6">
      <w:pPr>
        <w:pStyle w:val="PL"/>
      </w:pPr>
      <w:r>
        <w:t xml:space="preserve">        ipv6Prefix:</w:t>
      </w:r>
    </w:p>
    <w:p w14:paraId="4F2A3DEC" w14:textId="77777777" w:rsidR="00903EE6" w:rsidRDefault="00903EE6" w:rsidP="00903EE6">
      <w:pPr>
        <w:pStyle w:val="PL"/>
      </w:pPr>
      <w:r>
        <w:t xml:space="preserve">          $ref: 'TS29571_CommonData.yaml#/components/schemas/Ipv6Prefix'</w:t>
      </w:r>
    </w:p>
    <w:p w14:paraId="22965F14" w14:textId="77777777" w:rsidR="00903EE6" w:rsidRDefault="00903EE6" w:rsidP="00903EE6">
      <w:pPr>
        <w:pStyle w:val="PL"/>
      </w:pPr>
      <w:r>
        <w:t xml:space="preserve">        addIpv6Prefixes:</w:t>
      </w:r>
    </w:p>
    <w:p w14:paraId="7DCA3BA8" w14:textId="77777777" w:rsidR="00903EE6" w:rsidRDefault="00903EE6" w:rsidP="00903EE6">
      <w:pPr>
        <w:pStyle w:val="PL"/>
      </w:pPr>
      <w:r>
        <w:t xml:space="preserve">          type: array</w:t>
      </w:r>
    </w:p>
    <w:p w14:paraId="525FA17A" w14:textId="77777777" w:rsidR="00903EE6" w:rsidRDefault="00903EE6" w:rsidP="00903EE6">
      <w:pPr>
        <w:pStyle w:val="PL"/>
      </w:pPr>
      <w:r>
        <w:t xml:space="preserve">          items:</w:t>
      </w:r>
    </w:p>
    <w:p w14:paraId="39C2B27E" w14:textId="77777777" w:rsidR="00903EE6" w:rsidRDefault="00903EE6" w:rsidP="00903EE6">
      <w:pPr>
        <w:pStyle w:val="PL"/>
      </w:pPr>
      <w:r>
        <w:t xml:space="preserve">            $ref: 'TS29571_CommonData.yaml#/components/schemas/Ipv6Prefix'</w:t>
      </w:r>
    </w:p>
    <w:p w14:paraId="7D465832" w14:textId="77777777" w:rsidR="00903EE6" w:rsidRDefault="00903EE6" w:rsidP="00903EE6">
      <w:pPr>
        <w:pStyle w:val="PL"/>
      </w:pPr>
      <w:r>
        <w:t xml:space="preserve">          minItems: 1</w:t>
      </w:r>
    </w:p>
    <w:p w14:paraId="0EB280DC" w14:textId="77777777" w:rsidR="00903EE6" w:rsidRDefault="00903EE6" w:rsidP="00903EE6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710633C9" w14:textId="77777777" w:rsidR="00903EE6" w:rsidRDefault="00903EE6" w:rsidP="00903EE6">
      <w:pPr>
        <w:pStyle w:val="PL"/>
      </w:pPr>
      <w:r>
        <w:t xml:space="preserve">        ipDomain:</w:t>
      </w:r>
    </w:p>
    <w:p w14:paraId="15FDAB3F" w14:textId="77777777" w:rsidR="00903EE6" w:rsidRDefault="00903EE6" w:rsidP="00903EE6">
      <w:pPr>
        <w:pStyle w:val="PL"/>
      </w:pPr>
      <w:r>
        <w:t xml:space="preserve">          type: string</w:t>
      </w:r>
    </w:p>
    <w:p w14:paraId="3F9F41DD" w14:textId="77777777" w:rsidR="00903EE6" w:rsidRDefault="00903EE6" w:rsidP="00903EE6">
      <w:pPr>
        <w:pStyle w:val="PL"/>
      </w:pPr>
      <w:r>
        <w:t xml:space="preserve">        macAddr48:</w:t>
      </w:r>
    </w:p>
    <w:p w14:paraId="5BAE9B0B" w14:textId="77777777" w:rsidR="00903EE6" w:rsidRDefault="00903EE6" w:rsidP="00903EE6">
      <w:pPr>
        <w:pStyle w:val="PL"/>
      </w:pPr>
      <w:r>
        <w:t xml:space="preserve">          $ref: 'TS29571_CommonData.yaml#/components/schemas/MacAddr48'</w:t>
      </w:r>
    </w:p>
    <w:p w14:paraId="547ED414" w14:textId="77777777" w:rsidR="00903EE6" w:rsidRDefault="00903EE6" w:rsidP="00903EE6">
      <w:pPr>
        <w:pStyle w:val="PL"/>
      </w:pPr>
      <w:r>
        <w:t xml:space="preserve">        addMacAddrs:</w:t>
      </w:r>
    </w:p>
    <w:p w14:paraId="209AF05D" w14:textId="77777777" w:rsidR="00903EE6" w:rsidRDefault="00903EE6" w:rsidP="00903EE6">
      <w:pPr>
        <w:pStyle w:val="PL"/>
      </w:pPr>
      <w:r>
        <w:t xml:space="preserve">          type: array</w:t>
      </w:r>
    </w:p>
    <w:p w14:paraId="7303E53E" w14:textId="77777777" w:rsidR="00903EE6" w:rsidRDefault="00903EE6" w:rsidP="00903EE6">
      <w:pPr>
        <w:pStyle w:val="PL"/>
      </w:pPr>
      <w:r>
        <w:t xml:space="preserve">          items:</w:t>
      </w:r>
    </w:p>
    <w:p w14:paraId="777E63F8" w14:textId="77777777" w:rsidR="00903EE6" w:rsidRDefault="00903EE6" w:rsidP="00903EE6">
      <w:pPr>
        <w:pStyle w:val="PL"/>
      </w:pPr>
      <w:r>
        <w:t xml:space="preserve">            $ref: 'TS29571_CommonData.yaml#/components/schemas/MacAddr48'</w:t>
      </w:r>
    </w:p>
    <w:p w14:paraId="46CE2963" w14:textId="77777777" w:rsidR="00903EE6" w:rsidRDefault="00903EE6" w:rsidP="00903EE6">
      <w:pPr>
        <w:pStyle w:val="PL"/>
      </w:pPr>
      <w:r>
        <w:t xml:space="preserve">          minItems: 1</w:t>
      </w:r>
    </w:p>
    <w:p w14:paraId="6E16A463" w14:textId="77777777" w:rsidR="00903EE6" w:rsidRDefault="00903EE6" w:rsidP="00903EE6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75AD599B" w14:textId="77777777" w:rsidR="00903EE6" w:rsidRDefault="00903EE6" w:rsidP="00903EE6">
      <w:pPr>
        <w:pStyle w:val="PL"/>
      </w:pPr>
      <w:r>
        <w:t xml:space="preserve">        dnn:</w:t>
      </w:r>
    </w:p>
    <w:p w14:paraId="16538207" w14:textId="77777777" w:rsidR="00903EE6" w:rsidRDefault="00903EE6" w:rsidP="00903EE6">
      <w:pPr>
        <w:pStyle w:val="PL"/>
      </w:pPr>
      <w:r>
        <w:t xml:space="preserve">          $ref: 'TS29571_CommonData.yaml#/components/schemas/Dnn'</w:t>
      </w:r>
    </w:p>
    <w:p w14:paraId="1CAFFD9E" w14:textId="77777777" w:rsidR="00903EE6" w:rsidRDefault="00903EE6" w:rsidP="00903EE6">
      <w:pPr>
        <w:pStyle w:val="PL"/>
      </w:pPr>
      <w:r>
        <w:t xml:space="preserve">        pcfFqdn:</w:t>
      </w:r>
    </w:p>
    <w:p w14:paraId="26A15D48" w14:textId="77777777" w:rsidR="00903EE6" w:rsidRDefault="00903EE6" w:rsidP="00903EE6">
      <w:pPr>
        <w:pStyle w:val="PL"/>
      </w:pPr>
      <w:r>
        <w:t xml:space="preserve">          $ref: 'TS29571_CommonData.yaml#/components/schemas/Fqdn'</w:t>
      </w:r>
    </w:p>
    <w:p w14:paraId="1784668E" w14:textId="77777777" w:rsidR="00903EE6" w:rsidRDefault="00903EE6" w:rsidP="00903EE6">
      <w:pPr>
        <w:pStyle w:val="PL"/>
      </w:pPr>
      <w:r>
        <w:t xml:space="preserve">        pcfIpEndPoints:</w:t>
      </w:r>
    </w:p>
    <w:p w14:paraId="4D5F0F6E" w14:textId="77777777" w:rsidR="00903EE6" w:rsidRDefault="00903EE6" w:rsidP="00903EE6">
      <w:pPr>
        <w:pStyle w:val="PL"/>
      </w:pPr>
      <w:r>
        <w:t xml:space="preserve">          type: array</w:t>
      </w:r>
    </w:p>
    <w:p w14:paraId="52DFD17E" w14:textId="77777777" w:rsidR="00903EE6" w:rsidRDefault="00903EE6" w:rsidP="00903EE6">
      <w:pPr>
        <w:pStyle w:val="PL"/>
      </w:pPr>
      <w:r>
        <w:t xml:space="preserve">          items:</w:t>
      </w:r>
    </w:p>
    <w:p w14:paraId="6F74A324" w14:textId="77777777" w:rsidR="00903EE6" w:rsidRDefault="00903EE6" w:rsidP="00903EE6">
      <w:pPr>
        <w:pStyle w:val="PL"/>
      </w:pPr>
      <w:r>
        <w:t xml:space="preserve">            $ref: 'TS29510_Nnrf_NFManagement.yaml#/components/schemas/IpEndPoint'</w:t>
      </w:r>
    </w:p>
    <w:p w14:paraId="68A38A25" w14:textId="77777777" w:rsidR="00903EE6" w:rsidRDefault="00903EE6" w:rsidP="00903EE6">
      <w:pPr>
        <w:pStyle w:val="PL"/>
      </w:pPr>
      <w:r>
        <w:t xml:space="preserve">          minItems: 1</w:t>
      </w:r>
    </w:p>
    <w:p w14:paraId="64F7A733" w14:textId="77777777" w:rsidR="00903EE6" w:rsidRDefault="00903EE6" w:rsidP="00903EE6">
      <w:pPr>
        <w:pStyle w:val="PL"/>
      </w:pPr>
      <w:r>
        <w:t xml:space="preserve">          description: IP end points of the PCF hosting the Npcf_PolicyAuthorization service</w:t>
      </w:r>
    </w:p>
    <w:p w14:paraId="0BD62FBD" w14:textId="77777777" w:rsidR="00903EE6" w:rsidRDefault="00903EE6" w:rsidP="00903EE6">
      <w:pPr>
        <w:pStyle w:val="PL"/>
      </w:pPr>
      <w:r>
        <w:t xml:space="preserve">        pcfDiamHost:</w:t>
      </w:r>
    </w:p>
    <w:p w14:paraId="32F221D4" w14:textId="77777777" w:rsidR="00903EE6" w:rsidRDefault="00903EE6" w:rsidP="00903EE6">
      <w:pPr>
        <w:pStyle w:val="PL"/>
      </w:pPr>
      <w:r>
        <w:t xml:space="preserve">          $ref: 'TS29571_CommonData.yaml#/components/schemas/DiameterIdentity'</w:t>
      </w:r>
    </w:p>
    <w:p w14:paraId="0E089663" w14:textId="77777777" w:rsidR="00903EE6" w:rsidRDefault="00903EE6" w:rsidP="00903EE6">
      <w:pPr>
        <w:pStyle w:val="PL"/>
      </w:pPr>
      <w:r>
        <w:t xml:space="preserve">        pcfDiamRealm:</w:t>
      </w:r>
    </w:p>
    <w:p w14:paraId="7A7E1BAB" w14:textId="77777777" w:rsidR="00903EE6" w:rsidRDefault="00903EE6" w:rsidP="00903EE6">
      <w:pPr>
        <w:pStyle w:val="PL"/>
      </w:pPr>
      <w:r>
        <w:t xml:space="preserve">          $ref: 'TS29571_CommonData.yaml#/components/schemas/DiameterIdentity'</w:t>
      </w:r>
    </w:p>
    <w:p w14:paraId="52F868CE" w14:textId="77777777" w:rsidR="00903EE6" w:rsidRDefault="00903EE6" w:rsidP="00903EE6">
      <w:pPr>
        <w:pStyle w:val="PL"/>
      </w:pPr>
      <w:r>
        <w:t xml:space="preserve">        pcfSmFqdn:</w:t>
      </w:r>
    </w:p>
    <w:p w14:paraId="1ED98014" w14:textId="77777777" w:rsidR="00903EE6" w:rsidRDefault="00903EE6" w:rsidP="00903EE6">
      <w:pPr>
        <w:pStyle w:val="PL"/>
      </w:pPr>
      <w:r>
        <w:t xml:space="preserve">          $ref: 'TS29571_CommonData.yaml#/components/schemas/Fqdn'</w:t>
      </w:r>
    </w:p>
    <w:p w14:paraId="19133F8F" w14:textId="77777777" w:rsidR="00903EE6" w:rsidRDefault="00903EE6" w:rsidP="00903EE6">
      <w:pPr>
        <w:pStyle w:val="PL"/>
      </w:pPr>
      <w:r>
        <w:t xml:space="preserve">        pcfSmIpEndPoints:</w:t>
      </w:r>
    </w:p>
    <w:p w14:paraId="1279FE95" w14:textId="77777777" w:rsidR="00903EE6" w:rsidRDefault="00903EE6" w:rsidP="00903EE6">
      <w:pPr>
        <w:pStyle w:val="PL"/>
      </w:pPr>
      <w:r>
        <w:t xml:space="preserve">          type: array</w:t>
      </w:r>
    </w:p>
    <w:p w14:paraId="6D28655B" w14:textId="77777777" w:rsidR="00903EE6" w:rsidRDefault="00903EE6" w:rsidP="00903EE6">
      <w:pPr>
        <w:pStyle w:val="PL"/>
      </w:pPr>
      <w:r>
        <w:t xml:space="preserve">          items:</w:t>
      </w:r>
    </w:p>
    <w:p w14:paraId="41C53BFC" w14:textId="77777777" w:rsidR="00903EE6" w:rsidRDefault="00903EE6" w:rsidP="00903EE6">
      <w:pPr>
        <w:pStyle w:val="PL"/>
      </w:pPr>
      <w:r>
        <w:t xml:space="preserve">            $ref: 'TS29510_Nnrf_NFManagement.yaml#/components/schemas/IpEndPoint'</w:t>
      </w:r>
    </w:p>
    <w:p w14:paraId="469B09FD" w14:textId="77777777" w:rsidR="00903EE6" w:rsidRDefault="00903EE6" w:rsidP="00903EE6">
      <w:pPr>
        <w:pStyle w:val="PL"/>
      </w:pPr>
      <w:r>
        <w:t xml:space="preserve">          minItems: 1</w:t>
      </w:r>
    </w:p>
    <w:p w14:paraId="44DB07C6" w14:textId="77777777" w:rsidR="00903EE6" w:rsidRDefault="00903EE6" w:rsidP="00903EE6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21C6211B" w14:textId="77777777" w:rsidR="00903EE6" w:rsidRDefault="00903EE6" w:rsidP="00903EE6">
      <w:pPr>
        <w:pStyle w:val="PL"/>
      </w:pPr>
      <w:r>
        <w:t xml:space="preserve">        snssai:</w:t>
      </w:r>
    </w:p>
    <w:p w14:paraId="48F0CB0C" w14:textId="77777777" w:rsidR="00903EE6" w:rsidRDefault="00903EE6" w:rsidP="00903EE6">
      <w:pPr>
        <w:pStyle w:val="PL"/>
      </w:pPr>
      <w:r>
        <w:t xml:space="preserve">          $ref: 'TS29571_CommonData.yaml#/components/schemas/Snssai'</w:t>
      </w:r>
    </w:p>
    <w:p w14:paraId="58AA54B7" w14:textId="77777777" w:rsidR="00903EE6" w:rsidRDefault="00903EE6" w:rsidP="00903EE6">
      <w:pPr>
        <w:pStyle w:val="PL"/>
      </w:pPr>
      <w:r>
        <w:t xml:space="preserve">        suppFeat:</w:t>
      </w:r>
    </w:p>
    <w:p w14:paraId="1980C3A7" w14:textId="77777777" w:rsidR="00903EE6" w:rsidRDefault="00903EE6" w:rsidP="00903EE6">
      <w:pPr>
        <w:pStyle w:val="PL"/>
      </w:pPr>
      <w:r>
        <w:t xml:space="preserve">          $ref: 'TS29571_CommonData.yaml#/components/schemas/SupportedFeatures'</w:t>
      </w:r>
    </w:p>
    <w:p w14:paraId="7BDEA8F8" w14:textId="77777777" w:rsidR="00903EE6" w:rsidRDefault="00903EE6" w:rsidP="00903EE6">
      <w:pPr>
        <w:pStyle w:val="PL"/>
      </w:pPr>
      <w:r>
        <w:t xml:space="preserve">        pcfId:</w:t>
      </w:r>
    </w:p>
    <w:p w14:paraId="280520FD" w14:textId="77777777" w:rsidR="00903EE6" w:rsidRDefault="00903EE6" w:rsidP="00903EE6">
      <w:pPr>
        <w:pStyle w:val="PL"/>
      </w:pPr>
      <w:r>
        <w:t xml:space="preserve">          $ref: 'TS29571_CommonData.yaml#/components/schemas/NfInstanceId'</w:t>
      </w:r>
    </w:p>
    <w:p w14:paraId="67CF5D27" w14:textId="77777777" w:rsidR="00903EE6" w:rsidRDefault="00903EE6" w:rsidP="00903EE6">
      <w:pPr>
        <w:pStyle w:val="PL"/>
      </w:pPr>
      <w:r>
        <w:t xml:space="preserve">        pcfSetId:</w:t>
      </w:r>
    </w:p>
    <w:p w14:paraId="193599CE" w14:textId="77777777" w:rsidR="00903EE6" w:rsidRDefault="00903EE6" w:rsidP="00903EE6">
      <w:pPr>
        <w:pStyle w:val="PL"/>
      </w:pPr>
      <w:r>
        <w:lastRenderedPageBreak/>
        <w:t xml:space="preserve">          $ref: 'TS29571_CommonData.yaml#/components/schemas/NfSetId'</w:t>
      </w:r>
    </w:p>
    <w:p w14:paraId="385A383F" w14:textId="77777777" w:rsidR="00903EE6" w:rsidRDefault="00903EE6" w:rsidP="00903EE6">
      <w:pPr>
        <w:pStyle w:val="PL"/>
      </w:pPr>
      <w:r>
        <w:t xml:space="preserve">        recoveryTime:</w:t>
      </w:r>
    </w:p>
    <w:p w14:paraId="782C9C81" w14:textId="77777777" w:rsidR="00903EE6" w:rsidRDefault="00903EE6" w:rsidP="00903EE6">
      <w:pPr>
        <w:pStyle w:val="PL"/>
      </w:pPr>
      <w:r>
        <w:t xml:space="preserve">          $ref: 'TS29571_CommonData.yaml#/components/schemas/DateTime'</w:t>
      </w:r>
    </w:p>
    <w:p w14:paraId="627CF5F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6EF54E0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53C0984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E9E94F7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4C591E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6A7B6AB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BBABF5C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64BF91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0B9F20C7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2B921B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434F8F3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E364F7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492F57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74E0F99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5D47B6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390402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7FF997C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2541242F" w14:textId="77777777" w:rsidR="00903EE6" w:rsidRDefault="00903EE6" w:rsidP="00903EE6">
      <w:pPr>
        <w:pStyle w:val="PL"/>
      </w:pPr>
    </w:p>
    <w:p w14:paraId="4F15E608" w14:textId="77777777" w:rsidR="00903EE6" w:rsidRDefault="00903EE6" w:rsidP="00903EE6">
      <w:pPr>
        <w:pStyle w:val="PL"/>
      </w:pPr>
      <w:r>
        <w:t xml:space="preserve">    PcfBindingPatch:</w:t>
      </w:r>
    </w:p>
    <w:p w14:paraId="16269B46" w14:textId="77777777" w:rsidR="00903EE6" w:rsidRDefault="00903EE6" w:rsidP="00903EE6">
      <w:pPr>
        <w:pStyle w:val="PL"/>
      </w:pPr>
      <w:r>
        <w:t xml:space="preserve">      description: Identifies an Individual PCF binding used in an HTTP Patch method.</w:t>
      </w:r>
    </w:p>
    <w:p w14:paraId="621F8227" w14:textId="77777777" w:rsidR="00903EE6" w:rsidRDefault="00903EE6" w:rsidP="00903EE6">
      <w:pPr>
        <w:pStyle w:val="PL"/>
      </w:pPr>
      <w:r>
        <w:t xml:space="preserve">      type: object</w:t>
      </w:r>
    </w:p>
    <w:p w14:paraId="6DD0F512" w14:textId="77777777" w:rsidR="00903EE6" w:rsidRDefault="00903EE6" w:rsidP="00903EE6">
      <w:pPr>
        <w:pStyle w:val="PL"/>
      </w:pPr>
      <w:r>
        <w:t xml:space="preserve">      properties:</w:t>
      </w:r>
    </w:p>
    <w:p w14:paraId="0456AAC1" w14:textId="77777777" w:rsidR="00903EE6" w:rsidRDefault="00903EE6" w:rsidP="00903EE6">
      <w:pPr>
        <w:pStyle w:val="PL"/>
      </w:pPr>
      <w:r>
        <w:t xml:space="preserve">        ipv4Addr:</w:t>
      </w:r>
    </w:p>
    <w:p w14:paraId="0BE1614B" w14:textId="77777777" w:rsidR="00903EE6" w:rsidRDefault="00903EE6" w:rsidP="00903EE6">
      <w:pPr>
        <w:pStyle w:val="PL"/>
      </w:pPr>
      <w:r>
        <w:t xml:space="preserve">          $ref: 'TS29571_CommonData.yaml#/components/schemas/Ipv4AddrRm'</w:t>
      </w:r>
    </w:p>
    <w:p w14:paraId="605E300B" w14:textId="77777777" w:rsidR="00903EE6" w:rsidRDefault="00903EE6" w:rsidP="00903EE6">
      <w:pPr>
        <w:pStyle w:val="PL"/>
      </w:pPr>
      <w:r>
        <w:t xml:space="preserve">        ipDomain:</w:t>
      </w:r>
    </w:p>
    <w:p w14:paraId="1865FFDF" w14:textId="77777777" w:rsidR="00903EE6" w:rsidRDefault="00903EE6" w:rsidP="00903EE6">
      <w:pPr>
        <w:pStyle w:val="PL"/>
      </w:pPr>
      <w:r>
        <w:t xml:space="preserve">          type: string</w:t>
      </w:r>
    </w:p>
    <w:p w14:paraId="1C15DABE" w14:textId="77777777" w:rsidR="00903EE6" w:rsidRDefault="00903EE6" w:rsidP="00903EE6">
      <w:pPr>
        <w:pStyle w:val="PL"/>
      </w:pPr>
      <w:r>
        <w:t xml:space="preserve">          nullable: true</w:t>
      </w:r>
    </w:p>
    <w:p w14:paraId="0D755E81" w14:textId="77777777" w:rsidR="00903EE6" w:rsidRDefault="00903EE6" w:rsidP="00903EE6">
      <w:pPr>
        <w:pStyle w:val="PL"/>
      </w:pPr>
      <w:r>
        <w:t xml:space="preserve">        ipv6Prefix:</w:t>
      </w:r>
    </w:p>
    <w:p w14:paraId="6AB7262B" w14:textId="77777777" w:rsidR="00903EE6" w:rsidRDefault="00903EE6" w:rsidP="00903EE6">
      <w:pPr>
        <w:pStyle w:val="PL"/>
      </w:pPr>
      <w:r>
        <w:t xml:space="preserve">          $ref: 'TS29571_CommonData.yaml#/components/schemas/Ipv6PrefixRm'</w:t>
      </w:r>
    </w:p>
    <w:p w14:paraId="0F403F61" w14:textId="77777777" w:rsidR="00903EE6" w:rsidRDefault="00903EE6" w:rsidP="00903EE6">
      <w:pPr>
        <w:pStyle w:val="PL"/>
      </w:pPr>
      <w:r>
        <w:t xml:space="preserve">        addIpv6Prefixes:</w:t>
      </w:r>
    </w:p>
    <w:p w14:paraId="2ECC141A" w14:textId="77777777" w:rsidR="00903EE6" w:rsidRDefault="00903EE6" w:rsidP="00903EE6">
      <w:pPr>
        <w:pStyle w:val="PL"/>
      </w:pPr>
      <w:r>
        <w:t xml:space="preserve">          type: array</w:t>
      </w:r>
    </w:p>
    <w:p w14:paraId="662BF532" w14:textId="77777777" w:rsidR="00903EE6" w:rsidRDefault="00903EE6" w:rsidP="00903EE6">
      <w:pPr>
        <w:pStyle w:val="PL"/>
      </w:pPr>
      <w:r>
        <w:t xml:space="preserve">          items:</w:t>
      </w:r>
    </w:p>
    <w:p w14:paraId="3F6A7181" w14:textId="77777777" w:rsidR="00903EE6" w:rsidRDefault="00903EE6" w:rsidP="00903EE6">
      <w:pPr>
        <w:pStyle w:val="PL"/>
      </w:pPr>
      <w:r>
        <w:t xml:space="preserve">            $ref: 'TS29571_CommonData.yaml#/components/schemas/Ipv6Prefix'</w:t>
      </w:r>
    </w:p>
    <w:p w14:paraId="719142BE" w14:textId="77777777" w:rsidR="00903EE6" w:rsidRDefault="00903EE6" w:rsidP="00903EE6">
      <w:pPr>
        <w:pStyle w:val="PL"/>
      </w:pPr>
      <w:r>
        <w:t xml:space="preserve">          minItems: 1</w:t>
      </w:r>
    </w:p>
    <w:p w14:paraId="6CBA6DE7" w14:textId="77777777" w:rsidR="00903EE6" w:rsidRDefault="00903EE6" w:rsidP="00903EE6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471732ED" w14:textId="77777777" w:rsidR="00903EE6" w:rsidRDefault="00903EE6" w:rsidP="00903EE6">
      <w:pPr>
        <w:pStyle w:val="PL"/>
      </w:pPr>
      <w:r>
        <w:t xml:space="preserve">          nullable: true</w:t>
      </w:r>
    </w:p>
    <w:p w14:paraId="60097940" w14:textId="77777777" w:rsidR="00903EE6" w:rsidRDefault="00903EE6" w:rsidP="00903EE6">
      <w:pPr>
        <w:pStyle w:val="PL"/>
      </w:pPr>
      <w:r>
        <w:t xml:space="preserve">        macAddr48:</w:t>
      </w:r>
    </w:p>
    <w:p w14:paraId="667D6D35" w14:textId="77777777" w:rsidR="00903EE6" w:rsidRDefault="00903EE6" w:rsidP="00903EE6">
      <w:pPr>
        <w:pStyle w:val="PL"/>
      </w:pPr>
      <w:r>
        <w:t xml:space="preserve">          $ref: 'TS29571_CommonData.yaml#/components/schemas/MacAddr48Rm'</w:t>
      </w:r>
    </w:p>
    <w:p w14:paraId="74D365BD" w14:textId="77777777" w:rsidR="00903EE6" w:rsidRDefault="00903EE6" w:rsidP="00903EE6">
      <w:pPr>
        <w:pStyle w:val="PL"/>
      </w:pPr>
      <w:r>
        <w:t xml:space="preserve">        addMacAddrs:</w:t>
      </w:r>
    </w:p>
    <w:p w14:paraId="6CF2FB8B" w14:textId="77777777" w:rsidR="00903EE6" w:rsidRDefault="00903EE6" w:rsidP="00903EE6">
      <w:pPr>
        <w:pStyle w:val="PL"/>
      </w:pPr>
      <w:r>
        <w:t xml:space="preserve">          type: array</w:t>
      </w:r>
    </w:p>
    <w:p w14:paraId="40A8F550" w14:textId="77777777" w:rsidR="00903EE6" w:rsidRDefault="00903EE6" w:rsidP="00903EE6">
      <w:pPr>
        <w:pStyle w:val="PL"/>
      </w:pPr>
      <w:r>
        <w:t xml:space="preserve">          items:</w:t>
      </w:r>
    </w:p>
    <w:p w14:paraId="2CD7D49B" w14:textId="77777777" w:rsidR="00903EE6" w:rsidRDefault="00903EE6" w:rsidP="00903EE6">
      <w:pPr>
        <w:pStyle w:val="PL"/>
      </w:pPr>
      <w:r>
        <w:t xml:space="preserve">            $ref: 'TS29571_CommonData.yaml#/components/schemas/MacAddr48'</w:t>
      </w:r>
    </w:p>
    <w:p w14:paraId="6F041047" w14:textId="77777777" w:rsidR="00903EE6" w:rsidRDefault="00903EE6" w:rsidP="00903EE6">
      <w:pPr>
        <w:pStyle w:val="PL"/>
      </w:pPr>
      <w:r>
        <w:t xml:space="preserve">          minItems: 1</w:t>
      </w:r>
    </w:p>
    <w:p w14:paraId="09F1690F" w14:textId="77777777" w:rsidR="00903EE6" w:rsidRDefault="00903EE6" w:rsidP="00903EE6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0D582245" w14:textId="77777777" w:rsidR="00903EE6" w:rsidRDefault="00903EE6" w:rsidP="00903EE6">
      <w:pPr>
        <w:pStyle w:val="PL"/>
      </w:pPr>
      <w:r>
        <w:t xml:space="preserve">          nullable: true</w:t>
      </w:r>
    </w:p>
    <w:p w14:paraId="09275EED" w14:textId="77777777" w:rsidR="00903EE6" w:rsidRDefault="00903EE6" w:rsidP="00903EE6">
      <w:pPr>
        <w:pStyle w:val="PL"/>
      </w:pPr>
      <w:r>
        <w:t xml:space="preserve">        pcfId:</w:t>
      </w:r>
    </w:p>
    <w:p w14:paraId="467163DE" w14:textId="77777777" w:rsidR="00903EE6" w:rsidRDefault="00903EE6" w:rsidP="00903EE6">
      <w:pPr>
        <w:pStyle w:val="PL"/>
      </w:pPr>
      <w:r>
        <w:t xml:space="preserve">          $ref: 'TS29571_CommonData.yaml#/components/schemas/NfInstanceId'</w:t>
      </w:r>
    </w:p>
    <w:p w14:paraId="07111737" w14:textId="77777777" w:rsidR="00903EE6" w:rsidRDefault="00903EE6" w:rsidP="00903EE6">
      <w:pPr>
        <w:pStyle w:val="PL"/>
      </w:pPr>
      <w:r>
        <w:t xml:space="preserve">        pcfFqdn:</w:t>
      </w:r>
    </w:p>
    <w:p w14:paraId="35B44B1C" w14:textId="77777777" w:rsidR="00903EE6" w:rsidRDefault="00903EE6" w:rsidP="00903EE6">
      <w:pPr>
        <w:pStyle w:val="PL"/>
      </w:pPr>
      <w:r>
        <w:t xml:space="preserve">          $ref: 'TS29571_CommonData.yaml#/components/schemas/Fqdn'</w:t>
      </w:r>
    </w:p>
    <w:p w14:paraId="60B23880" w14:textId="77777777" w:rsidR="00903EE6" w:rsidRDefault="00903EE6" w:rsidP="00903EE6">
      <w:pPr>
        <w:pStyle w:val="PL"/>
      </w:pPr>
      <w:r>
        <w:t xml:space="preserve">        pcfIpEndPoints:</w:t>
      </w:r>
    </w:p>
    <w:p w14:paraId="302E83B5" w14:textId="77777777" w:rsidR="00903EE6" w:rsidRDefault="00903EE6" w:rsidP="00903EE6">
      <w:pPr>
        <w:pStyle w:val="PL"/>
      </w:pPr>
      <w:r>
        <w:t xml:space="preserve">          type: array</w:t>
      </w:r>
    </w:p>
    <w:p w14:paraId="037F7E3D" w14:textId="77777777" w:rsidR="00903EE6" w:rsidRDefault="00903EE6" w:rsidP="00903EE6">
      <w:pPr>
        <w:pStyle w:val="PL"/>
      </w:pPr>
      <w:r>
        <w:t xml:space="preserve">          items:</w:t>
      </w:r>
    </w:p>
    <w:p w14:paraId="4D1AA893" w14:textId="77777777" w:rsidR="00903EE6" w:rsidRDefault="00903EE6" w:rsidP="00903EE6">
      <w:pPr>
        <w:pStyle w:val="PL"/>
      </w:pPr>
      <w:r>
        <w:t xml:space="preserve">            $ref: 'TS29510_Nnrf_NFManagement.yaml#/components/schemas/IpEndPoint'</w:t>
      </w:r>
    </w:p>
    <w:p w14:paraId="12C1F502" w14:textId="77777777" w:rsidR="00903EE6" w:rsidRDefault="00903EE6" w:rsidP="00903EE6">
      <w:pPr>
        <w:pStyle w:val="PL"/>
      </w:pPr>
      <w:r>
        <w:t xml:space="preserve">          minItems: 1</w:t>
      </w:r>
    </w:p>
    <w:p w14:paraId="35E10CE4" w14:textId="77777777" w:rsidR="00903EE6" w:rsidRDefault="00903EE6" w:rsidP="00903EE6">
      <w:pPr>
        <w:pStyle w:val="PL"/>
      </w:pPr>
      <w:r>
        <w:t xml:space="preserve">          description: IP end points of the PCF hosting the Npcf_PolicyAuthorization service.</w:t>
      </w:r>
    </w:p>
    <w:p w14:paraId="15B86564" w14:textId="77777777" w:rsidR="00903EE6" w:rsidRDefault="00903EE6" w:rsidP="00903EE6">
      <w:pPr>
        <w:pStyle w:val="PL"/>
      </w:pPr>
      <w:r>
        <w:t xml:space="preserve">        pcfDiamHost:</w:t>
      </w:r>
    </w:p>
    <w:p w14:paraId="5E1669A5" w14:textId="77777777" w:rsidR="00903EE6" w:rsidRDefault="00903EE6" w:rsidP="00903EE6">
      <w:pPr>
        <w:pStyle w:val="PL"/>
      </w:pPr>
      <w:r>
        <w:t xml:space="preserve">          $ref: 'TS29571_CommonData.yaml#/components/schemas/DiameterIdentity'</w:t>
      </w:r>
    </w:p>
    <w:p w14:paraId="1CDFC140" w14:textId="77777777" w:rsidR="00903EE6" w:rsidRDefault="00903EE6" w:rsidP="00903EE6">
      <w:pPr>
        <w:pStyle w:val="PL"/>
      </w:pPr>
      <w:r>
        <w:t xml:space="preserve">        pcfDiamRealm:</w:t>
      </w:r>
    </w:p>
    <w:p w14:paraId="4F0573B7" w14:textId="77777777" w:rsidR="00903EE6" w:rsidRDefault="00903EE6" w:rsidP="00903EE6">
      <w:pPr>
        <w:pStyle w:val="PL"/>
      </w:pPr>
      <w:r>
        <w:t xml:space="preserve">          $ref: 'TS29571_CommonData.yaml#/components/schemas/DiameterIdentity'</w:t>
      </w:r>
    </w:p>
    <w:p w14:paraId="1F35078D" w14:textId="77777777" w:rsidR="00903EE6" w:rsidRDefault="00903EE6" w:rsidP="00903EE6">
      <w:pPr>
        <w:pStyle w:val="PL"/>
        <w:rPr>
          <w:rFonts w:eastAsia="等线"/>
        </w:rPr>
      </w:pPr>
    </w:p>
    <w:p w14:paraId="506F7E6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6051B2A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39406E97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14:paraId="77DF653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503B621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130297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FB26FEC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7B7CA07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7724556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47EC895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585C8D8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71ADD76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352E153D" w14:textId="77777777" w:rsidR="00903EE6" w:rsidRDefault="00903EE6" w:rsidP="00903EE6">
      <w:pPr>
        <w:pStyle w:val="PL"/>
        <w:rPr>
          <w:rFonts w:eastAsia="等线"/>
        </w:rPr>
      </w:pPr>
    </w:p>
    <w:p w14:paraId="43F1984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266AE050" w14:textId="77777777" w:rsidR="00903EE6" w:rsidRDefault="00903EE6" w:rsidP="00903EE6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6D2C29B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Contains the FQDN or IP endpoints of the existing PCF and the cause value if there is an </w:t>
      </w:r>
    </w:p>
    <w:p w14:paraId="5249245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5B0466A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52E2622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51DCD52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1FE90DBC" w14:textId="77777777" w:rsidR="00903EE6" w:rsidRDefault="00903EE6" w:rsidP="00903EE6">
      <w:pPr>
        <w:pStyle w:val="PL"/>
        <w:rPr>
          <w:rFonts w:eastAsia="等线"/>
        </w:rPr>
      </w:pPr>
    </w:p>
    <w:p w14:paraId="4AC0A85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MbsExtProblemDetails:</w:t>
      </w:r>
    </w:p>
    <w:p w14:paraId="5C079AB3" w14:textId="77777777" w:rsidR="00903EE6" w:rsidRDefault="00903EE6" w:rsidP="00903EE6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2AC6B79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14:paraId="247E11A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 w14:paraId="1377AF1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718528D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1C7CF3B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'#/components/schemas/MbsBindingResp'</w:t>
      </w:r>
    </w:p>
    <w:p w14:paraId="009E4FBC" w14:textId="77777777" w:rsidR="00903EE6" w:rsidRDefault="00903EE6" w:rsidP="00903EE6">
      <w:pPr>
        <w:pStyle w:val="PL"/>
        <w:rPr>
          <w:rFonts w:eastAsia="等线"/>
        </w:rPr>
      </w:pPr>
    </w:p>
    <w:p w14:paraId="54657EC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54BD0A2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733A92F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925EF8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F63763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15BC250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6DE65F9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39ED944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A5DFD4C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2CB2B7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374F72C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DF35AD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7BF0D16E" w14:textId="77777777" w:rsidR="00903EE6" w:rsidRDefault="00903EE6" w:rsidP="00903EE6">
      <w:pPr>
        <w:pStyle w:val="PL"/>
        <w:rPr>
          <w:rFonts w:eastAsia="等线"/>
        </w:rPr>
      </w:pPr>
    </w:p>
    <w:p w14:paraId="609F556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MbsBindingResp:</w:t>
      </w:r>
    </w:p>
    <w:p w14:paraId="5B9B642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 w14:paraId="735DCD9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0A4CDC7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D7746D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pcfFqdn:</w:t>
      </w:r>
    </w:p>
    <w:p w14:paraId="63E5E0E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04F1D15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pcfIpEndPoints:</w:t>
      </w:r>
    </w:p>
    <w:p w14:paraId="4BF7CA4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C179B9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0B910F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46CC287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13A716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 w14:paraId="5A1D00B0" w14:textId="77777777" w:rsidR="00903EE6" w:rsidRDefault="00903EE6" w:rsidP="00903EE6">
      <w:pPr>
        <w:pStyle w:val="PL"/>
      </w:pPr>
    </w:p>
    <w:p w14:paraId="25B04757" w14:textId="77777777" w:rsidR="00903EE6" w:rsidRDefault="00903EE6" w:rsidP="00903EE6">
      <w:pPr>
        <w:pStyle w:val="PL"/>
      </w:pPr>
      <w:r>
        <w:t xml:space="preserve">    BsfSubscription:</w:t>
      </w:r>
    </w:p>
    <w:p w14:paraId="76ADA18E" w14:textId="77777777" w:rsidR="00903EE6" w:rsidRDefault="00903EE6" w:rsidP="00903EE6">
      <w:pPr>
        <w:pStyle w:val="PL"/>
      </w:pPr>
      <w:r>
        <w:t xml:space="preserve">      description: Contains the event subscription data.</w:t>
      </w:r>
    </w:p>
    <w:p w14:paraId="7E1BB354" w14:textId="77777777" w:rsidR="00903EE6" w:rsidRDefault="00903EE6" w:rsidP="00903EE6">
      <w:pPr>
        <w:pStyle w:val="PL"/>
      </w:pPr>
      <w:r>
        <w:t xml:space="preserve">      type: object</w:t>
      </w:r>
    </w:p>
    <w:p w14:paraId="07BB8957" w14:textId="77777777" w:rsidR="00903EE6" w:rsidRDefault="00903EE6" w:rsidP="00903EE6">
      <w:pPr>
        <w:pStyle w:val="PL"/>
      </w:pPr>
      <w:r>
        <w:t xml:space="preserve">      properties:</w:t>
      </w:r>
    </w:p>
    <w:p w14:paraId="409090C4" w14:textId="77777777" w:rsidR="00903EE6" w:rsidRDefault="00903EE6" w:rsidP="00903EE6">
      <w:pPr>
        <w:pStyle w:val="PL"/>
      </w:pPr>
      <w:r>
        <w:t xml:space="preserve">        events:</w:t>
      </w:r>
    </w:p>
    <w:p w14:paraId="050E97F5" w14:textId="77777777" w:rsidR="00903EE6" w:rsidRDefault="00903EE6" w:rsidP="00903EE6">
      <w:pPr>
        <w:pStyle w:val="PL"/>
      </w:pPr>
      <w:r>
        <w:t xml:space="preserve">          type: array</w:t>
      </w:r>
    </w:p>
    <w:p w14:paraId="1BE842EF" w14:textId="77777777" w:rsidR="00903EE6" w:rsidRDefault="00903EE6" w:rsidP="00903EE6">
      <w:pPr>
        <w:pStyle w:val="PL"/>
      </w:pPr>
      <w:r>
        <w:t xml:space="preserve">          items:</w:t>
      </w:r>
    </w:p>
    <w:p w14:paraId="385C95C1" w14:textId="77777777" w:rsidR="00903EE6" w:rsidRDefault="00903EE6" w:rsidP="00903EE6">
      <w:pPr>
        <w:pStyle w:val="PL"/>
      </w:pPr>
      <w:r>
        <w:t xml:space="preserve">            $ref: '#/components/schemas/BsfEvent'</w:t>
      </w:r>
    </w:p>
    <w:p w14:paraId="52E9D92A" w14:textId="77777777" w:rsidR="00903EE6" w:rsidRDefault="00903EE6" w:rsidP="00903EE6">
      <w:pPr>
        <w:pStyle w:val="PL"/>
      </w:pPr>
      <w:r>
        <w:t xml:space="preserve">          minItems: 1</w:t>
      </w:r>
    </w:p>
    <w:p w14:paraId="703D081B" w14:textId="77777777" w:rsidR="00903EE6" w:rsidRDefault="00903EE6" w:rsidP="00903EE6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706CEA91" w14:textId="77777777" w:rsidR="00903EE6" w:rsidRDefault="00903EE6" w:rsidP="00903EE6">
      <w:pPr>
        <w:pStyle w:val="PL"/>
      </w:pPr>
      <w:r>
        <w:t xml:space="preserve">        notifUri:</w:t>
      </w:r>
    </w:p>
    <w:p w14:paraId="1D6FB922" w14:textId="77777777" w:rsidR="00903EE6" w:rsidRDefault="00903EE6" w:rsidP="00903EE6">
      <w:pPr>
        <w:pStyle w:val="PL"/>
      </w:pPr>
      <w:r>
        <w:t xml:space="preserve">          $ref: 'TS29571_CommonData.yaml#/components/schemas/Uri'</w:t>
      </w:r>
    </w:p>
    <w:p w14:paraId="621E1BF3" w14:textId="77777777" w:rsidR="00903EE6" w:rsidRDefault="00903EE6" w:rsidP="00903EE6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382327DF" w14:textId="77777777" w:rsidR="00903EE6" w:rsidRDefault="00903EE6" w:rsidP="00903EE6">
      <w:pPr>
        <w:pStyle w:val="PL"/>
      </w:pPr>
      <w:r>
        <w:t xml:space="preserve">          type: string</w:t>
      </w:r>
    </w:p>
    <w:p w14:paraId="37BD73BF" w14:textId="77777777" w:rsidR="00903EE6" w:rsidRDefault="00903EE6" w:rsidP="00903EE6">
      <w:pPr>
        <w:pStyle w:val="PL"/>
      </w:pPr>
      <w:r>
        <w:t xml:space="preserve">          description: Notification Correlation ID assigned by the NF service consumer.</w:t>
      </w:r>
    </w:p>
    <w:p w14:paraId="7A0E4924" w14:textId="77777777" w:rsidR="00903EE6" w:rsidRDefault="00903EE6" w:rsidP="00903EE6">
      <w:pPr>
        <w:pStyle w:val="PL"/>
      </w:pPr>
      <w:r>
        <w:t xml:space="preserve">        supi:</w:t>
      </w:r>
    </w:p>
    <w:p w14:paraId="1118D35B" w14:textId="77777777" w:rsidR="00903EE6" w:rsidRDefault="00903EE6" w:rsidP="00903EE6">
      <w:pPr>
        <w:pStyle w:val="PL"/>
      </w:pPr>
      <w:r>
        <w:t xml:space="preserve">          $ref: 'TS29571_CommonData.yaml#/components/schemas/Supi'</w:t>
      </w:r>
    </w:p>
    <w:p w14:paraId="0071057B" w14:textId="77777777" w:rsidR="00903EE6" w:rsidRDefault="00903EE6" w:rsidP="00903EE6">
      <w:pPr>
        <w:pStyle w:val="PL"/>
      </w:pPr>
      <w:r>
        <w:t xml:space="preserve">        gpsi:</w:t>
      </w:r>
    </w:p>
    <w:p w14:paraId="0AEBF4BD" w14:textId="77777777" w:rsidR="00903EE6" w:rsidRDefault="00903EE6" w:rsidP="00903EE6">
      <w:pPr>
        <w:pStyle w:val="PL"/>
      </w:pPr>
      <w:r>
        <w:t xml:space="preserve">          $ref: 'TS29571_CommonData.yaml#/components/schemas/Gpsi'</w:t>
      </w:r>
    </w:p>
    <w:p w14:paraId="19189ADB" w14:textId="77777777" w:rsidR="00903EE6" w:rsidRDefault="00903EE6" w:rsidP="00903EE6">
      <w:pPr>
        <w:pStyle w:val="PL"/>
      </w:pPr>
      <w:r>
        <w:t xml:space="preserve">        snssaiDnnPairs:</w:t>
      </w:r>
    </w:p>
    <w:p w14:paraId="5FF97845" w14:textId="77777777" w:rsidR="00903EE6" w:rsidRDefault="00903EE6" w:rsidP="00903EE6">
      <w:pPr>
        <w:pStyle w:val="PL"/>
      </w:pPr>
      <w:r>
        <w:t xml:space="preserve">          $ref: '#/components/schemas/SnssaiDnnPair'</w:t>
      </w:r>
    </w:p>
    <w:p w14:paraId="0087D3D0" w14:textId="77777777" w:rsidR="00903EE6" w:rsidRDefault="00903EE6" w:rsidP="00903EE6">
      <w:pPr>
        <w:pStyle w:val="PL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 w14:paraId="75D57B2C" w14:textId="77777777" w:rsidR="00903EE6" w:rsidRDefault="00903EE6" w:rsidP="00903EE6">
      <w:pPr>
        <w:pStyle w:val="PL"/>
      </w:pPr>
      <w:r>
        <w:t xml:space="preserve">          type: array</w:t>
      </w:r>
    </w:p>
    <w:p w14:paraId="19E33210" w14:textId="77777777" w:rsidR="00903EE6" w:rsidRDefault="00903EE6" w:rsidP="00903EE6">
      <w:pPr>
        <w:pStyle w:val="PL"/>
      </w:pPr>
      <w:r>
        <w:t xml:space="preserve">          items:</w:t>
      </w:r>
    </w:p>
    <w:p w14:paraId="3C043E32" w14:textId="77777777" w:rsidR="00903EE6" w:rsidRDefault="00903EE6" w:rsidP="00903EE6">
      <w:pPr>
        <w:pStyle w:val="PL"/>
      </w:pPr>
      <w:r>
        <w:t xml:space="preserve">            $ref: '#/components/schemas/SnssaiDnnPair'</w:t>
      </w:r>
    </w:p>
    <w:p w14:paraId="09D2C85A" w14:textId="77777777" w:rsidR="00903EE6" w:rsidRDefault="00903EE6" w:rsidP="00903EE6">
      <w:pPr>
        <w:pStyle w:val="PL"/>
      </w:pPr>
      <w:r>
        <w:t xml:space="preserve">          minItems: 1</w:t>
      </w:r>
    </w:p>
    <w:p w14:paraId="765CE368" w14:textId="77777777" w:rsidR="00903EE6" w:rsidRDefault="00903EE6" w:rsidP="00903EE6">
      <w:pPr>
        <w:pStyle w:val="PL"/>
      </w:pPr>
      <w:r>
        <w:t xml:space="preserve">          description: &gt;</w:t>
      </w:r>
    </w:p>
    <w:p w14:paraId="648D0E41" w14:textId="77777777" w:rsidR="00903EE6" w:rsidRDefault="00903EE6" w:rsidP="00903EE6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1268CF06" w14:textId="77777777" w:rsidR="00903EE6" w:rsidRDefault="00903EE6" w:rsidP="00903EE6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59DAD2E0" w14:textId="77777777" w:rsidR="00903EE6" w:rsidRDefault="00903EE6" w:rsidP="00903EE6">
      <w:pPr>
        <w:pStyle w:val="PL"/>
      </w:pPr>
      <w:r>
        <w:t xml:space="preserve">        suppFeat:</w:t>
      </w:r>
    </w:p>
    <w:p w14:paraId="3AD8AFF8" w14:textId="77777777" w:rsidR="00903EE6" w:rsidRDefault="00903EE6" w:rsidP="00903EE6">
      <w:pPr>
        <w:pStyle w:val="PL"/>
      </w:pPr>
      <w:r>
        <w:t xml:space="preserve">          $ref: 'TS29571_CommonData.yaml#/components/schemas/SupportedFeatures'</w:t>
      </w:r>
    </w:p>
    <w:p w14:paraId="25E399B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78C7BB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5372CF7B" w14:textId="77777777" w:rsidR="00903EE6" w:rsidRDefault="00903EE6" w:rsidP="00903EE6">
      <w:pPr>
        <w:pStyle w:val="PL"/>
        <w:rPr>
          <w:rFonts w:eastAsia="等线"/>
        </w:rPr>
      </w:pPr>
      <w:r>
        <w:t xml:space="preserve">        - notifUri</w:t>
      </w:r>
    </w:p>
    <w:p w14:paraId="768E7DC4" w14:textId="77777777" w:rsidR="00903EE6" w:rsidRDefault="00903EE6" w:rsidP="00903EE6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537BD179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501FDFCE" w14:textId="77777777" w:rsidR="00903EE6" w:rsidRDefault="00903EE6" w:rsidP="00903EE6">
      <w:pPr>
        <w:pStyle w:val="PL"/>
      </w:pPr>
    </w:p>
    <w:p w14:paraId="71D9BB4C" w14:textId="77777777" w:rsidR="00903EE6" w:rsidRDefault="00903EE6" w:rsidP="00903EE6">
      <w:pPr>
        <w:pStyle w:val="PL"/>
      </w:pPr>
      <w:r>
        <w:t xml:space="preserve">    BsfNotification:</w:t>
      </w:r>
    </w:p>
    <w:p w14:paraId="48F34E2A" w14:textId="77777777" w:rsidR="00903EE6" w:rsidRDefault="00903EE6" w:rsidP="00903EE6">
      <w:pPr>
        <w:pStyle w:val="PL"/>
      </w:pPr>
      <w:r>
        <w:lastRenderedPageBreak/>
        <w:t xml:space="preserve">      description: Contains the event notifications.</w:t>
      </w:r>
    </w:p>
    <w:p w14:paraId="390A8F54" w14:textId="77777777" w:rsidR="00903EE6" w:rsidRDefault="00903EE6" w:rsidP="00903EE6">
      <w:pPr>
        <w:pStyle w:val="PL"/>
      </w:pPr>
      <w:r>
        <w:t xml:space="preserve">      type: object</w:t>
      </w:r>
    </w:p>
    <w:p w14:paraId="65295CD5" w14:textId="77777777" w:rsidR="00903EE6" w:rsidRDefault="00903EE6" w:rsidP="00903EE6">
      <w:pPr>
        <w:pStyle w:val="PL"/>
      </w:pPr>
      <w:r>
        <w:t xml:space="preserve">      properties:</w:t>
      </w:r>
    </w:p>
    <w:p w14:paraId="7EDB56FA" w14:textId="77777777" w:rsidR="00903EE6" w:rsidRDefault="00903EE6" w:rsidP="00903EE6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3FA4C1D6" w14:textId="77777777" w:rsidR="00903EE6" w:rsidRDefault="00903EE6" w:rsidP="00903EE6">
      <w:pPr>
        <w:pStyle w:val="PL"/>
      </w:pPr>
      <w:r>
        <w:t xml:space="preserve">          type: string</w:t>
      </w:r>
    </w:p>
    <w:p w14:paraId="2EAD02E3" w14:textId="51946156" w:rsidR="00903EE6" w:rsidDel="00A80BDF" w:rsidRDefault="00903EE6" w:rsidP="00903EE6">
      <w:pPr>
        <w:pStyle w:val="PL"/>
        <w:rPr>
          <w:del w:id="32" w:author="Huawei" w:date="2024-07-29T09:56:00Z"/>
        </w:rPr>
      </w:pPr>
      <w:del w:id="33" w:author="Huawei" w:date="2024-07-29T09:56:00Z">
        <w:r w:rsidDel="00A80BDF">
          <w:delText xml:space="preserve">          description: Notification Correlation ID assigned by the NF service consumer.</w:delText>
        </w:r>
      </w:del>
    </w:p>
    <w:p w14:paraId="3E5497A1" w14:textId="3C025B68" w:rsidR="00903EE6" w:rsidDel="00A80BDF" w:rsidRDefault="00903EE6" w:rsidP="00903EE6">
      <w:pPr>
        <w:pStyle w:val="PL"/>
        <w:rPr>
          <w:del w:id="34" w:author="Huawei" w:date="2024-07-29T09:56:00Z"/>
        </w:rPr>
      </w:pPr>
      <w:del w:id="35" w:author="Huawei" w:date="2024-07-29T09:56:00Z">
        <w:r w:rsidDel="00A80BDF">
          <w:delText xml:space="preserve">        pcfId:</w:delText>
        </w:r>
      </w:del>
    </w:p>
    <w:p w14:paraId="4E49DB2C" w14:textId="0C2F2530" w:rsidR="00903EE6" w:rsidDel="00A80BDF" w:rsidRDefault="00903EE6" w:rsidP="00903EE6">
      <w:pPr>
        <w:pStyle w:val="PL"/>
        <w:rPr>
          <w:del w:id="36" w:author="Huawei" w:date="2024-07-29T09:56:00Z"/>
        </w:rPr>
      </w:pPr>
      <w:del w:id="37" w:author="Huawei" w:date="2024-07-29T09:56:00Z">
        <w:r w:rsidDel="00A80BDF">
          <w:delText xml:space="preserve">          $ref: 'TS29571_CommonData.yaml#/components/schemas/NfInstanceId'</w:delText>
        </w:r>
      </w:del>
    </w:p>
    <w:p w14:paraId="0269FF1B" w14:textId="5EA54E8B" w:rsidR="00903EE6" w:rsidDel="00A80BDF" w:rsidRDefault="00903EE6" w:rsidP="00903EE6">
      <w:pPr>
        <w:pStyle w:val="PL"/>
        <w:rPr>
          <w:del w:id="38" w:author="Huawei" w:date="2024-07-29T09:56:00Z"/>
        </w:rPr>
      </w:pPr>
      <w:del w:id="39" w:author="Huawei" w:date="2024-07-29T09:56:00Z">
        <w:r w:rsidDel="00A80BDF">
          <w:delText xml:space="preserve">        pcfSetId:</w:delText>
        </w:r>
      </w:del>
    </w:p>
    <w:p w14:paraId="376C534D" w14:textId="1EF6EDBE" w:rsidR="00903EE6" w:rsidDel="00A80BDF" w:rsidRDefault="00903EE6" w:rsidP="00903EE6">
      <w:pPr>
        <w:pStyle w:val="PL"/>
        <w:rPr>
          <w:del w:id="40" w:author="Huawei" w:date="2024-07-29T09:56:00Z"/>
        </w:rPr>
      </w:pPr>
      <w:del w:id="41" w:author="Huawei" w:date="2024-07-29T09:56:00Z">
        <w:r w:rsidDel="00A80BDF">
          <w:delText xml:space="preserve">          $ref: 'TS29571_CommonData.yaml#/components/schemas/NfSetId'</w:delText>
        </w:r>
      </w:del>
    </w:p>
    <w:p w14:paraId="51C4760F" w14:textId="09CE9621" w:rsidR="00903EE6" w:rsidDel="00A80BDF" w:rsidRDefault="00903EE6" w:rsidP="00903EE6">
      <w:pPr>
        <w:pStyle w:val="PL"/>
        <w:rPr>
          <w:del w:id="42" w:author="Huawei" w:date="2024-07-29T09:56:00Z"/>
          <w:rFonts w:eastAsia="等线"/>
        </w:rPr>
      </w:pPr>
      <w:del w:id="43" w:author="Huawei" w:date="2024-07-29T09:56:00Z">
        <w:r w:rsidDel="00A80BDF">
          <w:rPr>
            <w:rFonts w:eastAsia="等线"/>
          </w:rPr>
          <w:delText xml:space="preserve">        bindLevel:</w:delText>
        </w:r>
      </w:del>
    </w:p>
    <w:p w14:paraId="78F1FA0F" w14:textId="31FFE900" w:rsidR="00903EE6" w:rsidDel="00A80BDF" w:rsidRDefault="00903EE6" w:rsidP="00903EE6">
      <w:pPr>
        <w:pStyle w:val="PL"/>
        <w:rPr>
          <w:del w:id="44" w:author="Huawei" w:date="2024-07-29T09:56:00Z"/>
          <w:rFonts w:eastAsia="等线"/>
        </w:rPr>
      </w:pPr>
      <w:del w:id="45" w:author="Huawei" w:date="2024-07-29T09:56:00Z">
        <w:r w:rsidDel="00A80BDF">
          <w:rPr>
            <w:rFonts w:eastAsia="等线"/>
          </w:rPr>
          <w:delText xml:space="preserve">          $ref: '#/components/schemas/BindingLevel'</w:delText>
        </w:r>
      </w:del>
    </w:p>
    <w:p w14:paraId="7612FEC4" w14:textId="77777777" w:rsidR="00903EE6" w:rsidRDefault="00903EE6" w:rsidP="00903EE6">
      <w:pPr>
        <w:pStyle w:val="PL"/>
      </w:pPr>
      <w:r>
        <w:t xml:space="preserve">        eventNotifs:</w:t>
      </w:r>
    </w:p>
    <w:p w14:paraId="51C4A601" w14:textId="77777777" w:rsidR="00903EE6" w:rsidRDefault="00903EE6" w:rsidP="00903EE6">
      <w:pPr>
        <w:pStyle w:val="PL"/>
      </w:pPr>
      <w:r>
        <w:t xml:space="preserve">          type: array</w:t>
      </w:r>
    </w:p>
    <w:p w14:paraId="0021577F" w14:textId="77777777" w:rsidR="00903EE6" w:rsidRDefault="00903EE6" w:rsidP="00903EE6">
      <w:pPr>
        <w:pStyle w:val="PL"/>
      </w:pPr>
      <w:r>
        <w:t xml:space="preserve">          items:</w:t>
      </w:r>
    </w:p>
    <w:p w14:paraId="1A266287" w14:textId="77777777" w:rsidR="00903EE6" w:rsidRDefault="00903EE6" w:rsidP="00903EE6">
      <w:pPr>
        <w:pStyle w:val="PL"/>
      </w:pPr>
      <w:r>
        <w:t xml:space="preserve">            $ref: '#/components/schemas/BsfEventNotification'</w:t>
      </w:r>
    </w:p>
    <w:p w14:paraId="4D9EA225" w14:textId="77777777" w:rsidR="00903EE6" w:rsidRDefault="00903EE6" w:rsidP="00903EE6">
      <w:pPr>
        <w:pStyle w:val="PL"/>
      </w:pPr>
      <w:r>
        <w:t xml:space="preserve">          minItems: 1</w:t>
      </w:r>
    </w:p>
    <w:p w14:paraId="59BF4A20" w14:textId="77777777" w:rsidR="00903EE6" w:rsidRDefault="00903EE6" w:rsidP="00903EE6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1A8B942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7BE7C0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61A9ABD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4531CB57" w14:textId="77777777" w:rsidR="00903EE6" w:rsidRDefault="00903EE6" w:rsidP="00903EE6">
      <w:pPr>
        <w:pStyle w:val="PL"/>
      </w:pPr>
    </w:p>
    <w:p w14:paraId="2252B4F4" w14:textId="77777777" w:rsidR="00903EE6" w:rsidRDefault="00903EE6" w:rsidP="00903EE6">
      <w:pPr>
        <w:pStyle w:val="PL"/>
      </w:pPr>
      <w:r>
        <w:t xml:space="preserve">    BsfEventNotification:</w:t>
      </w:r>
    </w:p>
    <w:p w14:paraId="59F4C124" w14:textId="77777777" w:rsidR="00903EE6" w:rsidRDefault="00903EE6" w:rsidP="00903EE6">
      <w:pPr>
        <w:pStyle w:val="PL"/>
      </w:pPr>
      <w:r>
        <w:t xml:space="preserve">      description: Contains an event notification.</w:t>
      </w:r>
    </w:p>
    <w:p w14:paraId="1DA26D61" w14:textId="77777777" w:rsidR="00903EE6" w:rsidRDefault="00903EE6" w:rsidP="00903EE6">
      <w:pPr>
        <w:pStyle w:val="PL"/>
      </w:pPr>
      <w:r>
        <w:t xml:space="preserve">      type: object</w:t>
      </w:r>
    </w:p>
    <w:p w14:paraId="7B4AD9E8" w14:textId="77777777" w:rsidR="00903EE6" w:rsidRDefault="00903EE6" w:rsidP="00903EE6">
      <w:pPr>
        <w:pStyle w:val="PL"/>
      </w:pPr>
      <w:r>
        <w:t xml:space="preserve">      properties:</w:t>
      </w:r>
    </w:p>
    <w:p w14:paraId="019697EA" w14:textId="77777777" w:rsidR="00903EE6" w:rsidRDefault="00903EE6" w:rsidP="00903EE6">
      <w:pPr>
        <w:pStyle w:val="PL"/>
      </w:pPr>
      <w:r>
        <w:t xml:space="preserve">        event:</w:t>
      </w:r>
    </w:p>
    <w:p w14:paraId="094E9E97" w14:textId="77777777" w:rsidR="00903EE6" w:rsidRDefault="00903EE6" w:rsidP="00903EE6">
      <w:pPr>
        <w:pStyle w:val="PL"/>
      </w:pPr>
      <w:r>
        <w:t xml:space="preserve">          $ref: '#/components/schemas/BsfEvent'</w:t>
      </w:r>
    </w:p>
    <w:p w14:paraId="2826AB46" w14:textId="77777777" w:rsidR="00903EE6" w:rsidRDefault="00903EE6" w:rsidP="00903EE6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6E85660B" w14:textId="77777777" w:rsidR="00903EE6" w:rsidRDefault="00903EE6" w:rsidP="00903EE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0EA8B2BE" w14:textId="77777777" w:rsidR="00903EE6" w:rsidRDefault="00903EE6" w:rsidP="00903EE6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78DDCCC1" w14:textId="77777777" w:rsidR="00903EE6" w:rsidRDefault="00903EE6" w:rsidP="00903EE6">
      <w:pPr>
        <w:pStyle w:val="PL"/>
      </w:pPr>
      <w:r>
        <w:t xml:space="preserve">          type: array</w:t>
      </w:r>
    </w:p>
    <w:p w14:paraId="70050EFB" w14:textId="77777777" w:rsidR="00903EE6" w:rsidRDefault="00903EE6" w:rsidP="00903EE6">
      <w:pPr>
        <w:pStyle w:val="PL"/>
      </w:pPr>
      <w:r>
        <w:t xml:space="preserve">          items:</w:t>
      </w:r>
    </w:p>
    <w:p w14:paraId="0D1CB197" w14:textId="77777777" w:rsidR="00903EE6" w:rsidRDefault="00903EE6" w:rsidP="00903EE6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20D5B1D1" w14:textId="77777777" w:rsidR="00903EE6" w:rsidRDefault="00903EE6" w:rsidP="00903EE6">
      <w:pPr>
        <w:pStyle w:val="PL"/>
      </w:pPr>
      <w:r>
        <w:t xml:space="preserve">          minItems: 1</w:t>
      </w:r>
    </w:p>
    <w:p w14:paraId="41136F19" w14:textId="77777777" w:rsidR="00903EE6" w:rsidRDefault="00903EE6" w:rsidP="00903EE6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2199F98F" w14:textId="77777777" w:rsidR="00903EE6" w:rsidRDefault="00903EE6" w:rsidP="00903EE6">
      <w:pPr>
        <w:pStyle w:val="PL"/>
      </w:pPr>
      <w:r>
        <w:t xml:space="preserve">        matchSnssaiDnns:</w:t>
      </w:r>
    </w:p>
    <w:p w14:paraId="2B07B6DF" w14:textId="77777777" w:rsidR="00903EE6" w:rsidRDefault="00903EE6" w:rsidP="00903EE6">
      <w:pPr>
        <w:pStyle w:val="PL"/>
      </w:pPr>
      <w:r>
        <w:t xml:space="preserve">          type: array</w:t>
      </w:r>
    </w:p>
    <w:p w14:paraId="61FF4D45" w14:textId="77777777" w:rsidR="00903EE6" w:rsidRDefault="00903EE6" w:rsidP="00903EE6">
      <w:pPr>
        <w:pStyle w:val="PL"/>
      </w:pPr>
      <w:r>
        <w:t xml:space="preserve">          items:</w:t>
      </w:r>
    </w:p>
    <w:p w14:paraId="1A443C1E" w14:textId="77777777" w:rsidR="00903EE6" w:rsidRDefault="00903EE6" w:rsidP="00903EE6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46C2FB87" w14:textId="77777777" w:rsidR="00903EE6" w:rsidRDefault="00903EE6" w:rsidP="00903EE6">
      <w:pPr>
        <w:pStyle w:val="PL"/>
      </w:pPr>
      <w:r>
        <w:t xml:space="preserve">          minItems: 1</w:t>
      </w:r>
    </w:p>
    <w:p w14:paraId="41383F76" w14:textId="77777777" w:rsidR="00903EE6" w:rsidRDefault="00903EE6" w:rsidP="00903EE6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25E76E6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A834BC5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59FEA30D" w14:textId="77777777" w:rsidR="00903EE6" w:rsidRDefault="00903EE6" w:rsidP="00903EE6">
      <w:pPr>
        <w:pStyle w:val="PL"/>
      </w:pPr>
    </w:p>
    <w:p w14:paraId="18C20570" w14:textId="77777777" w:rsidR="00903EE6" w:rsidRDefault="00903EE6" w:rsidP="00903EE6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665759C0" w14:textId="77777777" w:rsidR="00903EE6" w:rsidRDefault="00903EE6" w:rsidP="00903EE6">
      <w:pPr>
        <w:pStyle w:val="PL"/>
      </w:pPr>
      <w:r>
        <w:t xml:space="preserve">      description: Contains the information of the PCF for a UE.</w:t>
      </w:r>
    </w:p>
    <w:p w14:paraId="401B0034" w14:textId="77777777" w:rsidR="00903EE6" w:rsidRDefault="00903EE6" w:rsidP="00903EE6">
      <w:pPr>
        <w:pStyle w:val="PL"/>
      </w:pPr>
      <w:r>
        <w:t xml:space="preserve">      type: object</w:t>
      </w:r>
    </w:p>
    <w:p w14:paraId="66E3A27B" w14:textId="77777777" w:rsidR="00903EE6" w:rsidRDefault="00903EE6" w:rsidP="00903EE6">
      <w:pPr>
        <w:pStyle w:val="PL"/>
      </w:pPr>
      <w:r>
        <w:t xml:space="preserve">      properties:</w:t>
      </w:r>
    </w:p>
    <w:p w14:paraId="45DD2F7C" w14:textId="77777777" w:rsidR="00903EE6" w:rsidRDefault="00903EE6" w:rsidP="00903EE6">
      <w:pPr>
        <w:pStyle w:val="PL"/>
      </w:pPr>
      <w:r>
        <w:t xml:space="preserve">        pcfFqdn:</w:t>
      </w:r>
    </w:p>
    <w:p w14:paraId="517389FA" w14:textId="77777777" w:rsidR="00903EE6" w:rsidRDefault="00903EE6" w:rsidP="00903EE6">
      <w:pPr>
        <w:pStyle w:val="PL"/>
      </w:pPr>
      <w:r>
        <w:t xml:space="preserve">          $ref: 'TS29571_CommonData.yaml#/components/schemas/Fqdn'</w:t>
      </w:r>
    </w:p>
    <w:p w14:paraId="5881252B" w14:textId="77777777" w:rsidR="00903EE6" w:rsidRDefault="00903EE6" w:rsidP="00903EE6">
      <w:pPr>
        <w:pStyle w:val="PL"/>
      </w:pPr>
      <w:r>
        <w:t xml:space="preserve">        pcfIpEndPoints:</w:t>
      </w:r>
    </w:p>
    <w:p w14:paraId="6D7BCB4B" w14:textId="77777777" w:rsidR="00903EE6" w:rsidRDefault="00903EE6" w:rsidP="00903EE6">
      <w:pPr>
        <w:pStyle w:val="PL"/>
      </w:pPr>
      <w:r>
        <w:t xml:space="preserve">          type: array</w:t>
      </w:r>
    </w:p>
    <w:p w14:paraId="4132F2EF" w14:textId="77777777" w:rsidR="00903EE6" w:rsidRDefault="00903EE6" w:rsidP="00903EE6">
      <w:pPr>
        <w:pStyle w:val="PL"/>
      </w:pPr>
      <w:r>
        <w:t xml:space="preserve">          items:</w:t>
      </w:r>
    </w:p>
    <w:p w14:paraId="5A9E89DF" w14:textId="77777777" w:rsidR="00903EE6" w:rsidRDefault="00903EE6" w:rsidP="00903EE6">
      <w:pPr>
        <w:pStyle w:val="PL"/>
      </w:pPr>
      <w:r>
        <w:t xml:space="preserve">            $ref: 'TS29510_Nnrf_NFManagement.yaml#/components/schemas/IpEndPoint'</w:t>
      </w:r>
    </w:p>
    <w:p w14:paraId="0F1C220E" w14:textId="77777777" w:rsidR="00903EE6" w:rsidRDefault="00903EE6" w:rsidP="00903EE6">
      <w:pPr>
        <w:pStyle w:val="PL"/>
      </w:pPr>
      <w:r>
        <w:t xml:space="preserve">          minItems: 1</w:t>
      </w:r>
    </w:p>
    <w:p w14:paraId="45533818" w14:textId="77777777" w:rsidR="00903EE6" w:rsidRDefault="00903EE6" w:rsidP="00903EE6">
      <w:pPr>
        <w:pStyle w:val="PL"/>
      </w:pPr>
      <w:r>
        <w:t xml:space="preserve">          description: IP end points of the PCF hosting the Npcf_AmPolicyAuthorization service.</w:t>
      </w:r>
    </w:p>
    <w:p w14:paraId="249BD5B9" w14:textId="77777777" w:rsidR="00903EE6" w:rsidRDefault="00903EE6" w:rsidP="00903EE6">
      <w:pPr>
        <w:pStyle w:val="PL"/>
      </w:pPr>
      <w:r>
        <w:t xml:space="preserve">        pcfId:</w:t>
      </w:r>
    </w:p>
    <w:p w14:paraId="0962EE5B" w14:textId="77777777" w:rsidR="00903EE6" w:rsidRDefault="00903EE6" w:rsidP="00903EE6">
      <w:pPr>
        <w:pStyle w:val="PL"/>
      </w:pPr>
      <w:r>
        <w:t xml:space="preserve">          $ref: 'TS29571_CommonData.yaml#/components/schemas/NfInstanceId'</w:t>
      </w:r>
    </w:p>
    <w:p w14:paraId="335ECBDC" w14:textId="77777777" w:rsidR="00903EE6" w:rsidRDefault="00903EE6" w:rsidP="00903EE6">
      <w:pPr>
        <w:pStyle w:val="PL"/>
      </w:pPr>
      <w:r>
        <w:t xml:space="preserve">        pcfSetId:</w:t>
      </w:r>
    </w:p>
    <w:p w14:paraId="56BF969B" w14:textId="77777777" w:rsidR="00903EE6" w:rsidRDefault="00903EE6" w:rsidP="00903EE6">
      <w:pPr>
        <w:pStyle w:val="PL"/>
      </w:pPr>
      <w:r>
        <w:t xml:space="preserve">          $ref: 'TS29571_CommonData.yaml#/components/schemas/NfSetId'</w:t>
      </w:r>
    </w:p>
    <w:p w14:paraId="0F01906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A0E707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6FCD73A" w14:textId="77777777" w:rsidR="00903EE6" w:rsidRDefault="00903EE6" w:rsidP="00903EE6">
      <w:pPr>
        <w:pStyle w:val="PL"/>
      </w:pPr>
    </w:p>
    <w:p w14:paraId="4CD991AE" w14:textId="77777777" w:rsidR="00903EE6" w:rsidRDefault="00903EE6" w:rsidP="00903EE6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51B6903C" w14:textId="77777777" w:rsidR="00903EE6" w:rsidRDefault="00903EE6" w:rsidP="00903EE6">
      <w:pPr>
        <w:pStyle w:val="PL"/>
      </w:pPr>
      <w:r>
        <w:t xml:space="preserve">      description: Contains the informaiton of the PCF for a PDU session.</w:t>
      </w:r>
    </w:p>
    <w:p w14:paraId="63C82756" w14:textId="77777777" w:rsidR="00903EE6" w:rsidRDefault="00903EE6" w:rsidP="00903EE6">
      <w:pPr>
        <w:pStyle w:val="PL"/>
      </w:pPr>
      <w:r>
        <w:t xml:space="preserve">      type: object</w:t>
      </w:r>
    </w:p>
    <w:p w14:paraId="1099EA68" w14:textId="77777777" w:rsidR="00903EE6" w:rsidRDefault="00903EE6" w:rsidP="00903EE6">
      <w:pPr>
        <w:pStyle w:val="PL"/>
      </w:pPr>
      <w:r>
        <w:t xml:space="preserve">      properties:</w:t>
      </w:r>
    </w:p>
    <w:p w14:paraId="7BC25B4A" w14:textId="77777777" w:rsidR="00903EE6" w:rsidRDefault="00903EE6" w:rsidP="00903EE6">
      <w:pPr>
        <w:pStyle w:val="PL"/>
      </w:pPr>
      <w:r>
        <w:t xml:space="preserve">        dnn:</w:t>
      </w:r>
    </w:p>
    <w:p w14:paraId="6A3518F8" w14:textId="77777777" w:rsidR="00903EE6" w:rsidRDefault="00903EE6" w:rsidP="00903EE6">
      <w:pPr>
        <w:pStyle w:val="PL"/>
      </w:pPr>
      <w:r>
        <w:t xml:space="preserve">          $ref: 'TS29571_CommonData.yaml#/components/schemas/Dnn'</w:t>
      </w:r>
    </w:p>
    <w:p w14:paraId="120BE24D" w14:textId="77777777" w:rsidR="00903EE6" w:rsidRDefault="00903EE6" w:rsidP="00903EE6">
      <w:pPr>
        <w:pStyle w:val="PL"/>
      </w:pPr>
      <w:r>
        <w:t xml:space="preserve">        snssai:</w:t>
      </w:r>
    </w:p>
    <w:p w14:paraId="6CF54F47" w14:textId="77777777" w:rsidR="00903EE6" w:rsidRDefault="00903EE6" w:rsidP="00903EE6">
      <w:pPr>
        <w:pStyle w:val="PL"/>
      </w:pPr>
      <w:r>
        <w:t xml:space="preserve">          $ref: 'TS29571_CommonData.yaml#/components/schemas/Snssai'</w:t>
      </w:r>
    </w:p>
    <w:p w14:paraId="19EF568C" w14:textId="77777777" w:rsidR="00903EE6" w:rsidRDefault="00903EE6" w:rsidP="00903EE6">
      <w:pPr>
        <w:pStyle w:val="PL"/>
      </w:pPr>
      <w:r>
        <w:t xml:space="preserve">        pcfFqdn:</w:t>
      </w:r>
    </w:p>
    <w:p w14:paraId="0DD8072A" w14:textId="77777777" w:rsidR="00903EE6" w:rsidRDefault="00903EE6" w:rsidP="00903EE6">
      <w:pPr>
        <w:pStyle w:val="PL"/>
      </w:pPr>
      <w:r>
        <w:t xml:space="preserve">          $ref: 'TS29571_CommonData.yaml#/components/schemas/Fqdn'</w:t>
      </w:r>
    </w:p>
    <w:p w14:paraId="3397829E" w14:textId="77777777" w:rsidR="00903EE6" w:rsidRDefault="00903EE6" w:rsidP="00903EE6">
      <w:pPr>
        <w:pStyle w:val="PL"/>
      </w:pPr>
      <w:r>
        <w:t xml:space="preserve">        pcfIpEndPoints:</w:t>
      </w:r>
    </w:p>
    <w:p w14:paraId="567AAF41" w14:textId="77777777" w:rsidR="00903EE6" w:rsidRDefault="00903EE6" w:rsidP="00903EE6">
      <w:pPr>
        <w:pStyle w:val="PL"/>
      </w:pPr>
      <w:r>
        <w:t xml:space="preserve">          type: array</w:t>
      </w:r>
    </w:p>
    <w:p w14:paraId="3BA231DF" w14:textId="77777777" w:rsidR="00903EE6" w:rsidRDefault="00903EE6" w:rsidP="00903EE6">
      <w:pPr>
        <w:pStyle w:val="PL"/>
      </w:pPr>
      <w:r>
        <w:t xml:space="preserve">          items:</w:t>
      </w:r>
    </w:p>
    <w:p w14:paraId="58600902" w14:textId="77777777" w:rsidR="00903EE6" w:rsidRDefault="00903EE6" w:rsidP="00903EE6">
      <w:pPr>
        <w:pStyle w:val="PL"/>
      </w:pPr>
      <w:r>
        <w:t xml:space="preserve">            $ref: 'TS29510_Nnrf_NFManagement.yaml#/components/schemas/IpEndPoint'</w:t>
      </w:r>
    </w:p>
    <w:p w14:paraId="77467920" w14:textId="77777777" w:rsidR="00903EE6" w:rsidRDefault="00903EE6" w:rsidP="00903EE6">
      <w:pPr>
        <w:pStyle w:val="PL"/>
      </w:pPr>
      <w:r>
        <w:lastRenderedPageBreak/>
        <w:t xml:space="preserve">          minItems: 1</w:t>
      </w:r>
    </w:p>
    <w:p w14:paraId="65A1B3F0" w14:textId="77777777" w:rsidR="00903EE6" w:rsidRDefault="00903EE6" w:rsidP="00903EE6">
      <w:pPr>
        <w:pStyle w:val="PL"/>
      </w:pPr>
      <w:r>
        <w:t xml:space="preserve">          description: IP end points of the PCF hosting the Npcf_AmPolicyAuthorization service.</w:t>
      </w:r>
    </w:p>
    <w:p w14:paraId="0780ED03" w14:textId="77777777" w:rsidR="00903EE6" w:rsidRDefault="00903EE6" w:rsidP="00903EE6">
      <w:pPr>
        <w:pStyle w:val="PL"/>
      </w:pPr>
      <w:r>
        <w:t xml:space="preserve">        ipv4Addr:</w:t>
      </w:r>
    </w:p>
    <w:p w14:paraId="78113200" w14:textId="77777777" w:rsidR="00903EE6" w:rsidRDefault="00903EE6" w:rsidP="00903EE6">
      <w:pPr>
        <w:pStyle w:val="PL"/>
      </w:pPr>
      <w:r>
        <w:t xml:space="preserve">          $ref: 'TS29571_CommonData.yaml#/components/schemas/Ipv4AddrRm'</w:t>
      </w:r>
    </w:p>
    <w:p w14:paraId="46B826C1" w14:textId="77777777" w:rsidR="00903EE6" w:rsidRDefault="00903EE6" w:rsidP="00903EE6">
      <w:pPr>
        <w:pStyle w:val="PL"/>
      </w:pPr>
      <w:r>
        <w:t xml:space="preserve">        ipDomain:</w:t>
      </w:r>
    </w:p>
    <w:p w14:paraId="21B3A497" w14:textId="77777777" w:rsidR="00903EE6" w:rsidRDefault="00903EE6" w:rsidP="00903EE6">
      <w:pPr>
        <w:pStyle w:val="PL"/>
      </w:pPr>
      <w:r>
        <w:t xml:space="preserve">          type: string</w:t>
      </w:r>
    </w:p>
    <w:p w14:paraId="03BDEC9B" w14:textId="77777777" w:rsidR="00903EE6" w:rsidRDefault="00903EE6" w:rsidP="00903EE6">
      <w:pPr>
        <w:pStyle w:val="PL"/>
      </w:pPr>
      <w:r>
        <w:t xml:space="preserve">        ipv6Prefixes:</w:t>
      </w:r>
    </w:p>
    <w:p w14:paraId="282AAF2E" w14:textId="77777777" w:rsidR="00903EE6" w:rsidRDefault="00903EE6" w:rsidP="00903EE6">
      <w:pPr>
        <w:pStyle w:val="PL"/>
      </w:pPr>
      <w:r>
        <w:t xml:space="preserve">          type: array</w:t>
      </w:r>
    </w:p>
    <w:p w14:paraId="088F4C62" w14:textId="77777777" w:rsidR="00903EE6" w:rsidRDefault="00903EE6" w:rsidP="00903EE6">
      <w:pPr>
        <w:pStyle w:val="PL"/>
      </w:pPr>
      <w:r>
        <w:t xml:space="preserve">          items:</w:t>
      </w:r>
    </w:p>
    <w:p w14:paraId="7C7208D1" w14:textId="77777777" w:rsidR="00903EE6" w:rsidRDefault="00903EE6" w:rsidP="00903EE6">
      <w:pPr>
        <w:pStyle w:val="PL"/>
      </w:pPr>
      <w:r>
        <w:t xml:space="preserve">            $ref: 'TS29571_CommonData.yaml#/components/schemas/Ipv6Prefix'</w:t>
      </w:r>
    </w:p>
    <w:p w14:paraId="3DC92320" w14:textId="77777777" w:rsidR="00903EE6" w:rsidRDefault="00903EE6" w:rsidP="00903EE6">
      <w:pPr>
        <w:pStyle w:val="PL"/>
      </w:pPr>
      <w:r>
        <w:t xml:space="preserve">          minItems: 1</w:t>
      </w:r>
    </w:p>
    <w:p w14:paraId="68555D5C" w14:textId="77777777" w:rsidR="00903EE6" w:rsidRDefault="00903EE6" w:rsidP="00903EE6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2DEB915A" w14:textId="77777777" w:rsidR="00903EE6" w:rsidRDefault="00903EE6" w:rsidP="00903EE6">
      <w:pPr>
        <w:pStyle w:val="PL"/>
      </w:pPr>
      <w:r>
        <w:t xml:space="preserve">        macAddrs:</w:t>
      </w:r>
    </w:p>
    <w:p w14:paraId="4133F7FF" w14:textId="77777777" w:rsidR="00903EE6" w:rsidRDefault="00903EE6" w:rsidP="00903EE6">
      <w:pPr>
        <w:pStyle w:val="PL"/>
      </w:pPr>
      <w:r>
        <w:t xml:space="preserve">          type: array</w:t>
      </w:r>
    </w:p>
    <w:p w14:paraId="01BDC45D" w14:textId="77777777" w:rsidR="00903EE6" w:rsidRDefault="00903EE6" w:rsidP="00903EE6">
      <w:pPr>
        <w:pStyle w:val="PL"/>
      </w:pPr>
      <w:r>
        <w:t xml:space="preserve">          items:</w:t>
      </w:r>
    </w:p>
    <w:p w14:paraId="6822C547" w14:textId="77777777" w:rsidR="00903EE6" w:rsidRDefault="00903EE6" w:rsidP="00903EE6">
      <w:pPr>
        <w:pStyle w:val="PL"/>
      </w:pPr>
      <w:r>
        <w:t xml:space="preserve">            $ref: 'TS29571_CommonData.yaml#/components/schemas/MacAddr48'</w:t>
      </w:r>
    </w:p>
    <w:p w14:paraId="18F7160E" w14:textId="77777777" w:rsidR="00903EE6" w:rsidRDefault="00903EE6" w:rsidP="00903EE6">
      <w:pPr>
        <w:pStyle w:val="PL"/>
      </w:pPr>
      <w:r>
        <w:t xml:space="preserve">          minItems: 1</w:t>
      </w:r>
    </w:p>
    <w:p w14:paraId="5A15D8B9" w14:textId="77777777" w:rsidR="00903EE6" w:rsidRDefault="00903EE6" w:rsidP="00903EE6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13280F8B" w14:textId="77777777" w:rsidR="00903EE6" w:rsidRDefault="00903EE6" w:rsidP="00903EE6">
      <w:pPr>
        <w:pStyle w:val="PL"/>
      </w:pPr>
      <w:r>
        <w:t xml:space="preserve">        pcfId:</w:t>
      </w:r>
    </w:p>
    <w:p w14:paraId="02E91547" w14:textId="77777777" w:rsidR="00903EE6" w:rsidRDefault="00903EE6" w:rsidP="00903EE6">
      <w:pPr>
        <w:pStyle w:val="PL"/>
      </w:pPr>
      <w:r>
        <w:t xml:space="preserve">          $ref: 'TS29571_CommonData.yaml#/components/schemas/NfInstanceId'</w:t>
      </w:r>
    </w:p>
    <w:p w14:paraId="42E1E6BC" w14:textId="77777777" w:rsidR="00903EE6" w:rsidRDefault="00903EE6" w:rsidP="00903EE6">
      <w:pPr>
        <w:pStyle w:val="PL"/>
      </w:pPr>
      <w:r>
        <w:t xml:space="preserve">        pcfSetId:</w:t>
      </w:r>
    </w:p>
    <w:p w14:paraId="6F5D9F00" w14:textId="77777777" w:rsidR="00903EE6" w:rsidRDefault="00903EE6" w:rsidP="00903EE6">
      <w:pPr>
        <w:pStyle w:val="PL"/>
      </w:pPr>
      <w:r>
        <w:t xml:space="preserve">          $ref: 'TS29571_CommonData.yaml#/components/schemas/NfSetId'</w:t>
      </w:r>
    </w:p>
    <w:p w14:paraId="75A9B8A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0B1D25F3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845A1EE" w14:textId="77777777" w:rsidR="00903EE6" w:rsidRDefault="00903EE6" w:rsidP="00903EE6">
      <w:pPr>
        <w:pStyle w:val="PL"/>
      </w:pPr>
      <w:r>
        <w:t xml:space="preserve">      required:</w:t>
      </w:r>
    </w:p>
    <w:p w14:paraId="226232AE" w14:textId="77777777" w:rsidR="00903EE6" w:rsidRDefault="00903EE6" w:rsidP="00903EE6">
      <w:pPr>
        <w:pStyle w:val="PL"/>
      </w:pPr>
      <w:r>
        <w:t xml:space="preserve">        - snssai</w:t>
      </w:r>
    </w:p>
    <w:p w14:paraId="2C3F0392" w14:textId="77777777" w:rsidR="00903EE6" w:rsidRDefault="00903EE6" w:rsidP="00903EE6">
      <w:pPr>
        <w:pStyle w:val="PL"/>
      </w:pPr>
      <w:r>
        <w:t xml:space="preserve">        - dnn</w:t>
      </w:r>
    </w:p>
    <w:p w14:paraId="0878C106" w14:textId="77777777" w:rsidR="00903EE6" w:rsidRDefault="00903EE6" w:rsidP="00903EE6">
      <w:pPr>
        <w:pStyle w:val="PL"/>
        <w:rPr>
          <w:rFonts w:eastAsia="等线"/>
        </w:rPr>
      </w:pPr>
    </w:p>
    <w:p w14:paraId="1B91B383" w14:textId="77777777" w:rsidR="00903EE6" w:rsidRDefault="00903EE6" w:rsidP="00903EE6">
      <w:pPr>
        <w:pStyle w:val="PL"/>
      </w:pPr>
      <w:r>
        <w:t xml:space="preserve">    PcfForUeBinding:</w:t>
      </w:r>
    </w:p>
    <w:p w14:paraId="3FA06223" w14:textId="77777777" w:rsidR="00903EE6" w:rsidRDefault="00903EE6" w:rsidP="00903EE6">
      <w:pPr>
        <w:pStyle w:val="PL"/>
      </w:pPr>
      <w:r>
        <w:t xml:space="preserve">      description: Identifies an Individual PCF for a UE binding.</w:t>
      </w:r>
    </w:p>
    <w:p w14:paraId="06E19F60" w14:textId="77777777" w:rsidR="00903EE6" w:rsidRDefault="00903EE6" w:rsidP="00903EE6">
      <w:pPr>
        <w:pStyle w:val="PL"/>
      </w:pPr>
      <w:r>
        <w:t xml:space="preserve">      type: object</w:t>
      </w:r>
    </w:p>
    <w:p w14:paraId="18ABE45E" w14:textId="77777777" w:rsidR="00903EE6" w:rsidRDefault="00903EE6" w:rsidP="00903EE6">
      <w:pPr>
        <w:pStyle w:val="PL"/>
      </w:pPr>
      <w:r>
        <w:t xml:space="preserve">      properties:</w:t>
      </w:r>
    </w:p>
    <w:p w14:paraId="1564B05C" w14:textId="77777777" w:rsidR="00903EE6" w:rsidRDefault="00903EE6" w:rsidP="00903EE6">
      <w:pPr>
        <w:pStyle w:val="PL"/>
      </w:pPr>
      <w:r>
        <w:t xml:space="preserve">        supi:</w:t>
      </w:r>
    </w:p>
    <w:p w14:paraId="52CE7477" w14:textId="77777777" w:rsidR="00903EE6" w:rsidRDefault="00903EE6" w:rsidP="00903EE6">
      <w:pPr>
        <w:pStyle w:val="PL"/>
      </w:pPr>
      <w:r>
        <w:t xml:space="preserve">          $ref: 'TS29571_CommonData.yaml#/components/schemas/Supi'</w:t>
      </w:r>
    </w:p>
    <w:p w14:paraId="5556D82A" w14:textId="77777777" w:rsidR="00903EE6" w:rsidRDefault="00903EE6" w:rsidP="00903EE6">
      <w:pPr>
        <w:pStyle w:val="PL"/>
      </w:pPr>
      <w:r>
        <w:t xml:space="preserve">        gpsi:</w:t>
      </w:r>
    </w:p>
    <w:p w14:paraId="7FAFA26A" w14:textId="77777777" w:rsidR="00903EE6" w:rsidRDefault="00903EE6" w:rsidP="00903EE6">
      <w:pPr>
        <w:pStyle w:val="PL"/>
      </w:pPr>
      <w:r>
        <w:t xml:space="preserve">          $ref: 'TS29571_CommonData.yaml#/components/schemas/Gpsi'</w:t>
      </w:r>
    </w:p>
    <w:p w14:paraId="0FF6B093" w14:textId="77777777" w:rsidR="00903EE6" w:rsidRDefault="00903EE6" w:rsidP="00903EE6">
      <w:pPr>
        <w:pStyle w:val="PL"/>
      </w:pPr>
      <w:r>
        <w:t xml:space="preserve">        pcfForUeFqdn:</w:t>
      </w:r>
    </w:p>
    <w:p w14:paraId="05E0B8D2" w14:textId="77777777" w:rsidR="00903EE6" w:rsidRDefault="00903EE6" w:rsidP="00903EE6">
      <w:pPr>
        <w:pStyle w:val="PL"/>
      </w:pPr>
      <w:r>
        <w:t xml:space="preserve">          $ref: 'TS29571_CommonData.yaml#/components/schemas/Fqdn'</w:t>
      </w:r>
    </w:p>
    <w:p w14:paraId="191EF35C" w14:textId="77777777" w:rsidR="00903EE6" w:rsidRDefault="00903EE6" w:rsidP="00903EE6">
      <w:pPr>
        <w:pStyle w:val="PL"/>
      </w:pPr>
      <w:r>
        <w:t xml:space="preserve">        pcfForUeIpEndPoints:</w:t>
      </w:r>
    </w:p>
    <w:p w14:paraId="536AC432" w14:textId="77777777" w:rsidR="00903EE6" w:rsidRDefault="00903EE6" w:rsidP="00903EE6">
      <w:pPr>
        <w:pStyle w:val="PL"/>
      </w:pPr>
      <w:r>
        <w:t xml:space="preserve">          type: array</w:t>
      </w:r>
    </w:p>
    <w:p w14:paraId="41F59FB6" w14:textId="77777777" w:rsidR="00903EE6" w:rsidRDefault="00903EE6" w:rsidP="00903EE6">
      <w:pPr>
        <w:pStyle w:val="PL"/>
      </w:pPr>
      <w:r>
        <w:t xml:space="preserve">          items:</w:t>
      </w:r>
    </w:p>
    <w:p w14:paraId="06FCD207" w14:textId="77777777" w:rsidR="00903EE6" w:rsidRDefault="00903EE6" w:rsidP="00903EE6">
      <w:pPr>
        <w:pStyle w:val="PL"/>
      </w:pPr>
      <w:r>
        <w:t xml:space="preserve">            $ref: 'TS29510_Nnrf_NFManagement.yaml#/components/schemas/IpEndPoint'</w:t>
      </w:r>
    </w:p>
    <w:p w14:paraId="2C11FFE8" w14:textId="77777777" w:rsidR="00903EE6" w:rsidRDefault="00903EE6" w:rsidP="00903EE6">
      <w:pPr>
        <w:pStyle w:val="PL"/>
      </w:pPr>
      <w:r>
        <w:t xml:space="preserve">          minItems: 1</w:t>
      </w:r>
    </w:p>
    <w:p w14:paraId="499324F2" w14:textId="77777777" w:rsidR="00903EE6" w:rsidRDefault="00903EE6" w:rsidP="00903EE6">
      <w:pPr>
        <w:pStyle w:val="PL"/>
      </w:pPr>
      <w:r>
        <w:t xml:space="preserve">          description: IP end points of the PCF hosting the Npcf_AmPolicyAuthorization service.</w:t>
      </w:r>
    </w:p>
    <w:p w14:paraId="2CFD4490" w14:textId="77777777" w:rsidR="00903EE6" w:rsidRDefault="00903EE6" w:rsidP="00903EE6">
      <w:pPr>
        <w:pStyle w:val="PL"/>
      </w:pPr>
      <w:r>
        <w:t xml:space="preserve">        pcfId:</w:t>
      </w:r>
    </w:p>
    <w:p w14:paraId="0B3C0A54" w14:textId="77777777" w:rsidR="00903EE6" w:rsidRDefault="00903EE6" w:rsidP="00903EE6">
      <w:pPr>
        <w:pStyle w:val="PL"/>
      </w:pPr>
      <w:r>
        <w:t xml:space="preserve">          $ref: 'TS29571_CommonData.yaml#/components/schemas/NfInstanceId'</w:t>
      </w:r>
    </w:p>
    <w:p w14:paraId="1964ECF8" w14:textId="77777777" w:rsidR="00903EE6" w:rsidRDefault="00903EE6" w:rsidP="00903EE6">
      <w:pPr>
        <w:pStyle w:val="PL"/>
      </w:pPr>
      <w:r>
        <w:t xml:space="preserve">        pcfSetId:</w:t>
      </w:r>
    </w:p>
    <w:p w14:paraId="4FE39F43" w14:textId="77777777" w:rsidR="00903EE6" w:rsidRDefault="00903EE6" w:rsidP="00903EE6">
      <w:pPr>
        <w:pStyle w:val="PL"/>
      </w:pPr>
      <w:r>
        <w:t xml:space="preserve">          $ref: 'TS29571_CommonData.yaml#/components/schemas/NfSetId'</w:t>
      </w:r>
    </w:p>
    <w:p w14:paraId="6A61BDE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2BE5A3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1B971ADD" w14:textId="77777777" w:rsidR="00903EE6" w:rsidRDefault="00903EE6" w:rsidP="00903EE6">
      <w:pPr>
        <w:pStyle w:val="PL"/>
      </w:pPr>
      <w:r>
        <w:t xml:space="preserve">        suppFeat:</w:t>
      </w:r>
    </w:p>
    <w:p w14:paraId="0EEE5CF1" w14:textId="77777777" w:rsidR="00903EE6" w:rsidRDefault="00903EE6" w:rsidP="00903EE6">
      <w:pPr>
        <w:pStyle w:val="PL"/>
      </w:pPr>
      <w:r>
        <w:t xml:space="preserve">          $ref: 'TS29571_CommonData.yaml#/components/schemas/SupportedFeatures'</w:t>
      </w:r>
    </w:p>
    <w:p w14:paraId="6970360E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0D6B33F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17A72A8B" w14:textId="77777777" w:rsidR="00903EE6" w:rsidRDefault="00903EE6" w:rsidP="00903EE6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0317C1E2" w14:textId="77777777" w:rsidR="00903EE6" w:rsidRDefault="00903EE6" w:rsidP="00903EE6">
      <w:pPr>
        <w:pStyle w:val="PL"/>
      </w:pPr>
      <w:r>
        <w:t xml:space="preserve">        - required: [pcfForUeFqdn]</w:t>
      </w:r>
    </w:p>
    <w:p w14:paraId="4175B519" w14:textId="77777777" w:rsidR="00903EE6" w:rsidRDefault="00903EE6" w:rsidP="00903EE6">
      <w:pPr>
        <w:pStyle w:val="PL"/>
      </w:pPr>
      <w:r>
        <w:t xml:space="preserve">        - required: [pcfForUeIpEndPoints]</w:t>
      </w:r>
    </w:p>
    <w:p w14:paraId="5BB14A30" w14:textId="77777777" w:rsidR="00903EE6" w:rsidRDefault="00903EE6" w:rsidP="00903EE6">
      <w:pPr>
        <w:pStyle w:val="PL"/>
        <w:rPr>
          <w:rFonts w:eastAsia="等线"/>
        </w:rPr>
      </w:pPr>
    </w:p>
    <w:p w14:paraId="3B77F691" w14:textId="77777777" w:rsidR="00903EE6" w:rsidRDefault="00903EE6" w:rsidP="00903EE6">
      <w:pPr>
        <w:pStyle w:val="PL"/>
      </w:pPr>
    </w:p>
    <w:p w14:paraId="043AFE6F" w14:textId="77777777" w:rsidR="00903EE6" w:rsidRDefault="00903EE6" w:rsidP="00903EE6">
      <w:pPr>
        <w:pStyle w:val="PL"/>
      </w:pPr>
      <w:r>
        <w:t xml:space="preserve">    PcfForUeBindingPatch:</w:t>
      </w:r>
    </w:p>
    <w:p w14:paraId="663F8F0F" w14:textId="77777777" w:rsidR="00903EE6" w:rsidRDefault="00903EE6" w:rsidP="00903EE6">
      <w:pPr>
        <w:pStyle w:val="PL"/>
      </w:pPr>
      <w:r>
        <w:t xml:space="preserve">      description: Identifies the updates of an Individual PCF for a UE binding.</w:t>
      </w:r>
    </w:p>
    <w:p w14:paraId="2F602F22" w14:textId="77777777" w:rsidR="00903EE6" w:rsidRDefault="00903EE6" w:rsidP="00903EE6">
      <w:pPr>
        <w:pStyle w:val="PL"/>
      </w:pPr>
      <w:r>
        <w:t xml:space="preserve">      type: object</w:t>
      </w:r>
    </w:p>
    <w:p w14:paraId="17FCE86C" w14:textId="77777777" w:rsidR="00903EE6" w:rsidRDefault="00903EE6" w:rsidP="00903EE6">
      <w:pPr>
        <w:pStyle w:val="PL"/>
      </w:pPr>
      <w:r>
        <w:t xml:space="preserve">      properties:</w:t>
      </w:r>
    </w:p>
    <w:p w14:paraId="5C6D2C22" w14:textId="77777777" w:rsidR="00903EE6" w:rsidRDefault="00903EE6" w:rsidP="00903EE6">
      <w:pPr>
        <w:pStyle w:val="PL"/>
      </w:pPr>
      <w:r>
        <w:t xml:space="preserve">        pcfForUeFqdn:</w:t>
      </w:r>
    </w:p>
    <w:p w14:paraId="6342F754" w14:textId="77777777" w:rsidR="00903EE6" w:rsidRDefault="00903EE6" w:rsidP="00903EE6">
      <w:pPr>
        <w:pStyle w:val="PL"/>
      </w:pPr>
      <w:r>
        <w:t xml:space="preserve">          $ref: 'TS29571_CommonData.yaml#/components/schemas/Fqdn'</w:t>
      </w:r>
    </w:p>
    <w:p w14:paraId="1B174FB3" w14:textId="77777777" w:rsidR="00903EE6" w:rsidRDefault="00903EE6" w:rsidP="00903EE6">
      <w:pPr>
        <w:pStyle w:val="PL"/>
      </w:pPr>
      <w:r>
        <w:t xml:space="preserve">        pcfForUeIpEndPoints:</w:t>
      </w:r>
    </w:p>
    <w:p w14:paraId="68593501" w14:textId="77777777" w:rsidR="00903EE6" w:rsidRDefault="00903EE6" w:rsidP="00903EE6">
      <w:pPr>
        <w:pStyle w:val="PL"/>
      </w:pPr>
      <w:r>
        <w:t xml:space="preserve">          type: array</w:t>
      </w:r>
    </w:p>
    <w:p w14:paraId="4153634B" w14:textId="77777777" w:rsidR="00903EE6" w:rsidRDefault="00903EE6" w:rsidP="00903EE6">
      <w:pPr>
        <w:pStyle w:val="PL"/>
      </w:pPr>
      <w:r>
        <w:t xml:space="preserve">          items:</w:t>
      </w:r>
    </w:p>
    <w:p w14:paraId="37151EB8" w14:textId="77777777" w:rsidR="00903EE6" w:rsidRDefault="00903EE6" w:rsidP="00903EE6">
      <w:pPr>
        <w:pStyle w:val="PL"/>
      </w:pPr>
      <w:r>
        <w:t xml:space="preserve">            $ref: 'TS29510_Nnrf_NFManagement.yaml#/components/schemas/IpEndPoint'</w:t>
      </w:r>
    </w:p>
    <w:p w14:paraId="404856F4" w14:textId="77777777" w:rsidR="00903EE6" w:rsidRDefault="00903EE6" w:rsidP="00903EE6">
      <w:pPr>
        <w:pStyle w:val="PL"/>
      </w:pPr>
      <w:r>
        <w:t xml:space="preserve">          minItems: 1</w:t>
      </w:r>
    </w:p>
    <w:p w14:paraId="323CADE0" w14:textId="77777777" w:rsidR="00903EE6" w:rsidRDefault="00903EE6" w:rsidP="00903EE6">
      <w:pPr>
        <w:pStyle w:val="PL"/>
      </w:pPr>
      <w:r>
        <w:t xml:space="preserve">          description: IP end points of the PCF hosting the Npcf_AmPolicyAuthorization service.</w:t>
      </w:r>
    </w:p>
    <w:p w14:paraId="5CE73F0B" w14:textId="77777777" w:rsidR="00903EE6" w:rsidRDefault="00903EE6" w:rsidP="00903EE6">
      <w:pPr>
        <w:pStyle w:val="PL"/>
      </w:pPr>
      <w:r>
        <w:t xml:space="preserve">        pcfId:</w:t>
      </w:r>
    </w:p>
    <w:p w14:paraId="2E6A6C94" w14:textId="77777777" w:rsidR="00903EE6" w:rsidRDefault="00903EE6" w:rsidP="00903EE6">
      <w:pPr>
        <w:pStyle w:val="PL"/>
      </w:pPr>
      <w:r>
        <w:t xml:space="preserve">          $ref: 'TS29571_CommonData.yaml#/components/schemas/NfInstanceId'</w:t>
      </w:r>
    </w:p>
    <w:p w14:paraId="43D42C9A" w14:textId="77777777" w:rsidR="00903EE6" w:rsidRDefault="00903EE6" w:rsidP="00903EE6">
      <w:pPr>
        <w:pStyle w:val="PL"/>
      </w:pPr>
    </w:p>
    <w:p w14:paraId="3DBFEAAF" w14:textId="77777777" w:rsidR="00903EE6" w:rsidRDefault="00903EE6" w:rsidP="00903EE6">
      <w:pPr>
        <w:pStyle w:val="PL"/>
      </w:pPr>
      <w:r>
        <w:t xml:space="preserve">    SnssaiDnnPair:</w:t>
      </w:r>
    </w:p>
    <w:p w14:paraId="069B1425" w14:textId="77777777" w:rsidR="00903EE6" w:rsidRDefault="00903EE6" w:rsidP="00903EE6">
      <w:pPr>
        <w:pStyle w:val="PL"/>
      </w:pPr>
      <w:r>
        <w:t xml:space="preserve">      description: Contains a S-NSSAI and DNN combination.</w:t>
      </w:r>
    </w:p>
    <w:p w14:paraId="06607762" w14:textId="77777777" w:rsidR="00903EE6" w:rsidRDefault="00903EE6" w:rsidP="00903EE6">
      <w:pPr>
        <w:pStyle w:val="PL"/>
      </w:pPr>
      <w:r>
        <w:t xml:space="preserve">      type: object</w:t>
      </w:r>
    </w:p>
    <w:p w14:paraId="3DD096F6" w14:textId="77777777" w:rsidR="00903EE6" w:rsidRDefault="00903EE6" w:rsidP="00903EE6">
      <w:pPr>
        <w:pStyle w:val="PL"/>
      </w:pPr>
      <w:r>
        <w:t xml:space="preserve">      required:</w:t>
      </w:r>
    </w:p>
    <w:p w14:paraId="063C233A" w14:textId="77777777" w:rsidR="00903EE6" w:rsidRDefault="00903EE6" w:rsidP="00903EE6">
      <w:pPr>
        <w:pStyle w:val="PL"/>
      </w:pPr>
      <w:r>
        <w:lastRenderedPageBreak/>
        <w:t xml:space="preserve">        - snssai</w:t>
      </w:r>
    </w:p>
    <w:p w14:paraId="4C2022F7" w14:textId="77777777" w:rsidR="00903EE6" w:rsidRDefault="00903EE6" w:rsidP="00903EE6">
      <w:pPr>
        <w:pStyle w:val="PL"/>
      </w:pPr>
      <w:r>
        <w:t xml:space="preserve">        - dnn</w:t>
      </w:r>
    </w:p>
    <w:p w14:paraId="07EA2EBB" w14:textId="77777777" w:rsidR="00903EE6" w:rsidRDefault="00903EE6" w:rsidP="00903EE6">
      <w:pPr>
        <w:pStyle w:val="PL"/>
      </w:pPr>
      <w:r>
        <w:t xml:space="preserve">      properties:</w:t>
      </w:r>
    </w:p>
    <w:p w14:paraId="3E0F7CF9" w14:textId="77777777" w:rsidR="00903EE6" w:rsidRDefault="00903EE6" w:rsidP="00903EE6">
      <w:pPr>
        <w:pStyle w:val="PL"/>
      </w:pPr>
      <w:r>
        <w:t xml:space="preserve">        dnn:</w:t>
      </w:r>
    </w:p>
    <w:p w14:paraId="733A2968" w14:textId="77777777" w:rsidR="00903EE6" w:rsidRDefault="00903EE6" w:rsidP="00903EE6">
      <w:pPr>
        <w:pStyle w:val="PL"/>
      </w:pPr>
      <w:r>
        <w:t xml:space="preserve">          $ref: 'TS29571_CommonData.yaml#/components/schemas/Dnn'</w:t>
      </w:r>
    </w:p>
    <w:p w14:paraId="19536987" w14:textId="77777777" w:rsidR="00903EE6" w:rsidRDefault="00903EE6" w:rsidP="00903EE6">
      <w:pPr>
        <w:pStyle w:val="PL"/>
      </w:pPr>
      <w:r>
        <w:t xml:space="preserve">        snssai:</w:t>
      </w:r>
    </w:p>
    <w:p w14:paraId="30042581" w14:textId="77777777" w:rsidR="00903EE6" w:rsidRDefault="00903EE6" w:rsidP="00903EE6">
      <w:pPr>
        <w:pStyle w:val="PL"/>
      </w:pPr>
      <w:r>
        <w:t xml:space="preserve">          $ref: 'TS29571_CommonData.yaml#/components/schemas/Snssai'</w:t>
      </w:r>
    </w:p>
    <w:p w14:paraId="2A1F87F4" w14:textId="77777777" w:rsidR="00903EE6" w:rsidRDefault="00903EE6" w:rsidP="00903EE6">
      <w:pPr>
        <w:pStyle w:val="PL"/>
        <w:rPr>
          <w:rFonts w:eastAsia="等线"/>
        </w:rPr>
      </w:pPr>
    </w:p>
    <w:p w14:paraId="16AF5710" w14:textId="77777777" w:rsidR="00903EE6" w:rsidRDefault="00903EE6" w:rsidP="00903EE6">
      <w:pPr>
        <w:pStyle w:val="PL"/>
      </w:pPr>
      <w:r>
        <w:t xml:space="preserve">    PcfMbsBinding:</w:t>
      </w:r>
    </w:p>
    <w:p w14:paraId="5FABB5DC" w14:textId="77777777" w:rsidR="00903EE6" w:rsidRDefault="00903EE6" w:rsidP="00903EE6">
      <w:pPr>
        <w:pStyle w:val="PL"/>
      </w:pPr>
      <w:r>
        <w:t xml:space="preserve">      description: Represents an Individual PCF for an MBS Session binding.</w:t>
      </w:r>
    </w:p>
    <w:p w14:paraId="596CA9D6" w14:textId="77777777" w:rsidR="00903EE6" w:rsidRDefault="00903EE6" w:rsidP="00903EE6">
      <w:pPr>
        <w:pStyle w:val="PL"/>
      </w:pPr>
      <w:r>
        <w:t xml:space="preserve">      type: object</w:t>
      </w:r>
    </w:p>
    <w:p w14:paraId="38BC6CAE" w14:textId="77777777" w:rsidR="00903EE6" w:rsidRDefault="00903EE6" w:rsidP="00903EE6">
      <w:pPr>
        <w:pStyle w:val="PL"/>
      </w:pPr>
      <w:r>
        <w:t xml:space="preserve">      properties:</w:t>
      </w:r>
    </w:p>
    <w:p w14:paraId="2FA2254E" w14:textId="77777777" w:rsidR="00903EE6" w:rsidRDefault="00903EE6" w:rsidP="00903EE6">
      <w:pPr>
        <w:pStyle w:val="PL"/>
      </w:pPr>
      <w:r>
        <w:t xml:space="preserve">        mbsSessionId:</w:t>
      </w:r>
    </w:p>
    <w:p w14:paraId="7A7DEFDC" w14:textId="77777777" w:rsidR="00903EE6" w:rsidRDefault="00903EE6" w:rsidP="00903EE6">
      <w:pPr>
        <w:pStyle w:val="PL"/>
      </w:pPr>
      <w:r>
        <w:t xml:space="preserve">          $ref: 'TS29571_CommonData.yaml#/components/schemas/MbsSessionId'</w:t>
      </w:r>
    </w:p>
    <w:p w14:paraId="4C67B28C" w14:textId="77777777" w:rsidR="00903EE6" w:rsidRDefault="00903EE6" w:rsidP="00903EE6">
      <w:pPr>
        <w:pStyle w:val="PL"/>
      </w:pPr>
      <w:r>
        <w:t xml:space="preserve">        pcfFqdn:</w:t>
      </w:r>
    </w:p>
    <w:p w14:paraId="413986CA" w14:textId="77777777" w:rsidR="00903EE6" w:rsidRDefault="00903EE6" w:rsidP="00903EE6">
      <w:pPr>
        <w:pStyle w:val="PL"/>
      </w:pPr>
      <w:r>
        <w:t xml:space="preserve">          $ref: 'TS29571_CommonData.yaml#/components/schemas/Fqdn'</w:t>
      </w:r>
    </w:p>
    <w:p w14:paraId="56F4DCBB" w14:textId="77777777" w:rsidR="00903EE6" w:rsidRDefault="00903EE6" w:rsidP="00903EE6">
      <w:pPr>
        <w:pStyle w:val="PL"/>
      </w:pPr>
      <w:r>
        <w:t xml:space="preserve">        pcfIpEndPoints:</w:t>
      </w:r>
    </w:p>
    <w:p w14:paraId="0AC4DA9D" w14:textId="77777777" w:rsidR="00903EE6" w:rsidRDefault="00903EE6" w:rsidP="00903EE6">
      <w:pPr>
        <w:pStyle w:val="PL"/>
      </w:pPr>
      <w:r>
        <w:t xml:space="preserve">          type: array</w:t>
      </w:r>
    </w:p>
    <w:p w14:paraId="3D0362FF" w14:textId="77777777" w:rsidR="00903EE6" w:rsidRDefault="00903EE6" w:rsidP="00903EE6">
      <w:pPr>
        <w:pStyle w:val="PL"/>
      </w:pPr>
      <w:r>
        <w:t xml:space="preserve">          items:</w:t>
      </w:r>
    </w:p>
    <w:p w14:paraId="45F99FB0" w14:textId="77777777" w:rsidR="00903EE6" w:rsidRDefault="00903EE6" w:rsidP="00903EE6">
      <w:pPr>
        <w:pStyle w:val="PL"/>
      </w:pPr>
      <w:r>
        <w:t xml:space="preserve">            $ref: 'TS29510_Nnrf_NFManagement.yaml#/components/schemas/IpEndPoint'</w:t>
      </w:r>
    </w:p>
    <w:p w14:paraId="146FEE9E" w14:textId="77777777" w:rsidR="00903EE6" w:rsidRDefault="00903EE6" w:rsidP="00903EE6">
      <w:pPr>
        <w:pStyle w:val="PL"/>
      </w:pPr>
      <w:r>
        <w:t xml:space="preserve">          minItems: 1</w:t>
      </w:r>
    </w:p>
    <w:p w14:paraId="2521E869" w14:textId="77777777" w:rsidR="00903EE6" w:rsidRDefault="00903EE6" w:rsidP="00903EE6">
      <w:pPr>
        <w:pStyle w:val="PL"/>
      </w:pPr>
      <w:r>
        <w:t xml:space="preserve">        pcfId:</w:t>
      </w:r>
    </w:p>
    <w:p w14:paraId="20DDC2C9" w14:textId="77777777" w:rsidR="00903EE6" w:rsidRDefault="00903EE6" w:rsidP="00903EE6">
      <w:pPr>
        <w:pStyle w:val="PL"/>
      </w:pPr>
      <w:r>
        <w:t xml:space="preserve">          $ref: 'TS29571_CommonData.yaml#/components/schemas/NfInstanceId'</w:t>
      </w:r>
    </w:p>
    <w:p w14:paraId="76866D29" w14:textId="77777777" w:rsidR="00903EE6" w:rsidRDefault="00903EE6" w:rsidP="00903EE6">
      <w:pPr>
        <w:pStyle w:val="PL"/>
      </w:pPr>
      <w:r>
        <w:t xml:space="preserve">        pcfSetId:</w:t>
      </w:r>
    </w:p>
    <w:p w14:paraId="1E16BD6D" w14:textId="77777777" w:rsidR="00903EE6" w:rsidRDefault="00903EE6" w:rsidP="00903EE6">
      <w:pPr>
        <w:pStyle w:val="PL"/>
      </w:pPr>
      <w:r>
        <w:t xml:space="preserve">          $ref: 'TS29571_CommonData.yaml#/components/schemas/NfSetId'</w:t>
      </w:r>
    </w:p>
    <w:p w14:paraId="696DB81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13B4A3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A9B7C0B" w14:textId="77777777" w:rsidR="00903EE6" w:rsidRDefault="00903EE6" w:rsidP="00903EE6">
      <w:pPr>
        <w:pStyle w:val="PL"/>
        <w:rPr>
          <w:rFonts w:eastAsia="等线"/>
        </w:rPr>
      </w:pPr>
      <w:r>
        <w:t xml:space="preserve">        recoveryTime:</w:t>
      </w:r>
    </w:p>
    <w:p w14:paraId="49F29E31" w14:textId="77777777" w:rsidR="00903EE6" w:rsidRDefault="00903EE6" w:rsidP="00903EE6">
      <w:pPr>
        <w:pStyle w:val="PL"/>
      </w:pPr>
      <w:r>
        <w:t xml:space="preserve">          $ref: 'TS29571_CommonData.yaml#/components/schemas/DateTime'</w:t>
      </w:r>
    </w:p>
    <w:p w14:paraId="7BABA2BA" w14:textId="77777777" w:rsidR="00903EE6" w:rsidRDefault="00903EE6" w:rsidP="00903EE6">
      <w:pPr>
        <w:pStyle w:val="PL"/>
      </w:pPr>
      <w:r>
        <w:t xml:space="preserve">        suppFeat:</w:t>
      </w:r>
    </w:p>
    <w:p w14:paraId="028EAD1D" w14:textId="77777777" w:rsidR="00903EE6" w:rsidRDefault="00903EE6" w:rsidP="00903EE6">
      <w:pPr>
        <w:pStyle w:val="PL"/>
      </w:pPr>
      <w:r>
        <w:t xml:space="preserve">          $ref: 'TS29571_CommonData.yaml#/components/schemas/SupportedFeatures'</w:t>
      </w:r>
    </w:p>
    <w:p w14:paraId="3693E89C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34F6F8E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797784FB" w14:textId="77777777" w:rsidR="00903EE6" w:rsidRDefault="00903EE6" w:rsidP="00903EE6">
      <w:pPr>
        <w:pStyle w:val="PL"/>
        <w:rPr>
          <w:rFonts w:eastAsia="等线"/>
        </w:rPr>
      </w:pPr>
    </w:p>
    <w:p w14:paraId="79358EAF" w14:textId="77777777" w:rsidR="00903EE6" w:rsidRDefault="00903EE6" w:rsidP="00903EE6">
      <w:pPr>
        <w:pStyle w:val="PL"/>
      </w:pPr>
      <w:r>
        <w:t xml:space="preserve">    PcfMbsBindingPatch:</w:t>
      </w:r>
    </w:p>
    <w:p w14:paraId="16AFD95F" w14:textId="77777777" w:rsidR="00903EE6" w:rsidRDefault="00903EE6" w:rsidP="00903EE6">
      <w:pPr>
        <w:pStyle w:val="PL"/>
      </w:pPr>
      <w:r>
        <w:t xml:space="preserve">      description: &gt;</w:t>
      </w:r>
    </w:p>
    <w:p w14:paraId="7332C67C" w14:textId="77777777" w:rsidR="00903EE6" w:rsidRDefault="00903EE6" w:rsidP="00903EE6">
      <w:pPr>
        <w:pStyle w:val="PL"/>
      </w:pPr>
      <w:r>
        <w:t xml:space="preserve">        Represents the requested modification to an Individual PCF for an MBS Session binding.</w:t>
      </w:r>
    </w:p>
    <w:p w14:paraId="7DF56CFE" w14:textId="77777777" w:rsidR="00903EE6" w:rsidRDefault="00903EE6" w:rsidP="00903EE6">
      <w:pPr>
        <w:pStyle w:val="PL"/>
      </w:pPr>
      <w:r>
        <w:t xml:space="preserve">      type: object</w:t>
      </w:r>
    </w:p>
    <w:p w14:paraId="4B63467B" w14:textId="77777777" w:rsidR="00903EE6" w:rsidRDefault="00903EE6" w:rsidP="00903EE6">
      <w:pPr>
        <w:pStyle w:val="PL"/>
      </w:pPr>
      <w:r>
        <w:t xml:space="preserve">      properties:</w:t>
      </w:r>
    </w:p>
    <w:p w14:paraId="3A93C06A" w14:textId="77777777" w:rsidR="00903EE6" w:rsidRDefault="00903EE6" w:rsidP="00903EE6">
      <w:pPr>
        <w:pStyle w:val="PL"/>
      </w:pPr>
      <w:r>
        <w:t xml:space="preserve">        pcfFqdn:</w:t>
      </w:r>
    </w:p>
    <w:p w14:paraId="51497348" w14:textId="77777777" w:rsidR="00903EE6" w:rsidRDefault="00903EE6" w:rsidP="00903EE6">
      <w:pPr>
        <w:pStyle w:val="PL"/>
      </w:pPr>
      <w:r>
        <w:t xml:space="preserve">          $ref: 'TS29571_CommonData.yaml#/components/schemas/Fqdn'</w:t>
      </w:r>
    </w:p>
    <w:p w14:paraId="09D863A8" w14:textId="77777777" w:rsidR="00903EE6" w:rsidRDefault="00903EE6" w:rsidP="00903EE6">
      <w:pPr>
        <w:pStyle w:val="PL"/>
      </w:pPr>
      <w:r>
        <w:t xml:space="preserve">        pcfIpEndPoints:</w:t>
      </w:r>
    </w:p>
    <w:p w14:paraId="4D73D6FB" w14:textId="77777777" w:rsidR="00903EE6" w:rsidRDefault="00903EE6" w:rsidP="00903EE6">
      <w:pPr>
        <w:pStyle w:val="PL"/>
      </w:pPr>
      <w:r>
        <w:t xml:space="preserve">          type: array</w:t>
      </w:r>
    </w:p>
    <w:p w14:paraId="700B48CD" w14:textId="77777777" w:rsidR="00903EE6" w:rsidRDefault="00903EE6" w:rsidP="00903EE6">
      <w:pPr>
        <w:pStyle w:val="PL"/>
      </w:pPr>
      <w:r>
        <w:t xml:space="preserve">          items:</w:t>
      </w:r>
    </w:p>
    <w:p w14:paraId="7BF4D6B5" w14:textId="77777777" w:rsidR="00903EE6" w:rsidRDefault="00903EE6" w:rsidP="00903EE6">
      <w:pPr>
        <w:pStyle w:val="PL"/>
      </w:pPr>
      <w:r>
        <w:t xml:space="preserve">            $ref: 'TS29510_Nnrf_NFManagement.yaml#/components/schemas/IpEndPoint'</w:t>
      </w:r>
    </w:p>
    <w:p w14:paraId="7ADDCFDE" w14:textId="77777777" w:rsidR="00903EE6" w:rsidRDefault="00903EE6" w:rsidP="00903EE6">
      <w:pPr>
        <w:pStyle w:val="PL"/>
      </w:pPr>
      <w:r>
        <w:t xml:space="preserve">          minItems: 1</w:t>
      </w:r>
    </w:p>
    <w:p w14:paraId="2A7C6A11" w14:textId="77777777" w:rsidR="00903EE6" w:rsidRDefault="00903EE6" w:rsidP="00903EE6">
      <w:pPr>
        <w:pStyle w:val="PL"/>
      </w:pPr>
      <w:r>
        <w:t xml:space="preserve">        pcfId:</w:t>
      </w:r>
    </w:p>
    <w:p w14:paraId="01FDCFBE" w14:textId="77777777" w:rsidR="00903EE6" w:rsidRDefault="00903EE6" w:rsidP="00903EE6">
      <w:pPr>
        <w:pStyle w:val="PL"/>
      </w:pPr>
      <w:r>
        <w:t xml:space="preserve">          $ref: 'TS29571_CommonData.yaml#/components/schemas/NfInstanceId'</w:t>
      </w:r>
    </w:p>
    <w:p w14:paraId="01175D08" w14:textId="77777777" w:rsidR="00903EE6" w:rsidRDefault="00903EE6" w:rsidP="00903EE6">
      <w:pPr>
        <w:pStyle w:val="PL"/>
        <w:rPr>
          <w:rFonts w:eastAsia="等线"/>
          <w:lang w:eastAsia="zh-CN"/>
        </w:rPr>
      </w:pPr>
    </w:p>
    <w:p w14:paraId="7858A77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7C1C78F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6B5A013C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6EE42B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2D828AA6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040DDB4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22A0CAA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0D8BC03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455AADE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42CDD37A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6D36CC6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6A4B9601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70C68C7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0C0689FE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71E89EED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0425D925" w14:textId="77777777" w:rsidR="00903EE6" w:rsidRDefault="00903EE6" w:rsidP="00903EE6">
      <w:pPr>
        <w:pStyle w:val="PL"/>
      </w:pPr>
    </w:p>
    <w:p w14:paraId="3B081B69" w14:textId="77777777" w:rsidR="00903EE6" w:rsidRDefault="00903EE6" w:rsidP="00903EE6">
      <w:pPr>
        <w:pStyle w:val="PL"/>
      </w:pPr>
      <w:r>
        <w:t xml:space="preserve">    BsfEvent:</w:t>
      </w:r>
    </w:p>
    <w:p w14:paraId="4110631C" w14:textId="77777777" w:rsidR="00903EE6" w:rsidRDefault="00903EE6" w:rsidP="00903EE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2CB70C74" w14:textId="77777777" w:rsidR="00903EE6" w:rsidRDefault="00903EE6" w:rsidP="00903EE6">
      <w:pPr>
        <w:pStyle w:val="PL"/>
      </w:pPr>
      <w:r>
        <w:t xml:space="preserve">      anyOf:</w:t>
      </w:r>
    </w:p>
    <w:p w14:paraId="05658B78" w14:textId="77777777" w:rsidR="00903EE6" w:rsidRDefault="00903EE6" w:rsidP="00903EE6">
      <w:pPr>
        <w:pStyle w:val="PL"/>
      </w:pPr>
      <w:r>
        <w:t xml:space="preserve">      - type: string</w:t>
      </w:r>
    </w:p>
    <w:p w14:paraId="23A43F74" w14:textId="77777777" w:rsidR="00903EE6" w:rsidRDefault="00903EE6" w:rsidP="00903EE6">
      <w:pPr>
        <w:pStyle w:val="PL"/>
      </w:pPr>
      <w:r>
        <w:t xml:space="preserve">        enum:</w:t>
      </w:r>
    </w:p>
    <w:p w14:paraId="6F231C34" w14:textId="77777777" w:rsidR="00903EE6" w:rsidRDefault="00903EE6" w:rsidP="00903EE6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30FDF9A4" w14:textId="77777777" w:rsidR="00903EE6" w:rsidRDefault="00903EE6" w:rsidP="00903EE6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1A5EE112" w14:textId="77777777" w:rsidR="00903EE6" w:rsidRDefault="00903EE6" w:rsidP="00903EE6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44ED36DF" w14:textId="77777777" w:rsidR="00903EE6" w:rsidRDefault="00903EE6" w:rsidP="00903EE6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5B5EDFDA" w14:textId="77777777" w:rsidR="00903EE6" w:rsidRDefault="00903EE6" w:rsidP="00903EE6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61BE9C0A" w14:textId="77777777" w:rsidR="00903EE6" w:rsidRDefault="00903EE6" w:rsidP="00903EE6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68751069" w14:textId="77777777" w:rsidR="00903EE6" w:rsidRDefault="00903EE6" w:rsidP="00903EE6">
      <w:pPr>
        <w:pStyle w:val="PL"/>
      </w:pPr>
      <w:r>
        <w:t xml:space="preserve">      - type: string</w:t>
      </w:r>
    </w:p>
    <w:p w14:paraId="6E0371BF" w14:textId="77777777" w:rsidR="00903EE6" w:rsidRDefault="00903EE6" w:rsidP="00903EE6">
      <w:pPr>
        <w:pStyle w:val="PL"/>
        <w:rPr>
          <w:rFonts w:eastAsia="等线"/>
        </w:rPr>
      </w:pPr>
    </w:p>
    <w:p w14:paraId="152F91E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BsfSubscriptionResp:</w:t>
      </w:r>
    </w:p>
    <w:p w14:paraId="5CFD9CA4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086F293B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 </w:t>
      </w:r>
    </w:p>
    <w:p w14:paraId="2B8D7442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6CB1C7D0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7B4B6D78" w14:textId="77777777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17B39EFD" w14:textId="45FFD023" w:rsidR="00903EE6" w:rsidRDefault="00903EE6" w:rsidP="00903EE6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</w:p>
    <w:p w14:paraId="01E0B96B" w14:textId="0C1ECEF4" w:rsidR="00D47314" w:rsidRDefault="00D47314" w:rsidP="00903EE6">
      <w:pPr>
        <w:pStyle w:val="PL"/>
        <w:rPr>
          <w:rFonts w:eastAsia="等线"/>
        </w:rPr>
      </w:pPr>
    </w:p>
    <w:p w14:paraId="14F612DA" w14:textId="77777777" w:rsidR="00D47314" w:rsidRDefault="00D47314" w:rsidP="00903EE6">
      <w:pPr>
        <w:pStyle w:val="PL"/>
        <w:rPr>
          <w:rFonts w:eastAsia="等线"/>
        </w:rPr>
      </w:pPr>
    </w:p>
    <w:bookmarkEnd w:id="26"/>
    <w:bookmarkEnd w:id="27"/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76E18" w14:textId="77777777" w:rsidR="00E367DF" w:rsidRDefault="00E367DF">
      <w:r>
        <w:separator/>
      </w:r>
    </w:p>
  </w:endnote>
  <w:endnote w:type="continuationSeparator" w:id="0">
    <w:p w14:paraId="221596EC" w14:textId="77777777" w:rsidR="00E367DF" w:rsidRDefault="00E3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0275A" w14:textId="77777777" w:rsidR="00E367DF" w:rsidRDefault="00E367DF">
      <w:r>
        <w:separator/>
      </w:r>
    </w:p>
  </w:footnote>
  <w:footnote w:type="continuationSeparator" w:id="0">
    <w:p w14:paraId="49955ED9" w14:textId="77777777" w:rsidR="00E367DF" w:rsidRDefault="00E3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19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3"/>
  </w:num>
  <w:num w:numId="13">
    <w:abstractNumId w:val="48"/>
  </w:num>
  <w:num w:numId="14">
    <w:abstractNumId w:val="32"/>
  </w:num>
  <w:num w:numId="15">
    <w:abstractNumId w:val="30"/>
  </w:num>
  <w:num w:numId="16">
    <w:abstractNumId w:val="44"/>
  </w:num>
  <w:num w:numId="17">
    <w:abstractNumId w:val="9"/>
  </w:num>
  <w:num w:numId="18">
    <w:abstractNumId w:val="43"/>
  </w:num>
  <w:num w:numId="19">
    <w:abstractNumId w:val="25"/>
  </w:num>
  <w:num w:numId="20">
    <w:abstractNumId w:val="26"/>
  </w:num>
  <w:num w:numId="21">
    <w:abstractNumId w:val="16"/>
  </w:num>
  <w:num w:numId="22">
    <w:abstractNumId w:val="12"/>
  </w:num>
  <w:num w:numId="23">
    <w:abstractNumId w:val="22"/>
  </w:num>
  <w:num w:numId="24">
    <w:abstractNumId w:val="47"/>
  </w:num>
  <w:num w:numId="25">
    <w:abstractNumId w:val="11"/>
  </w:num>
  <w:num w:numId="26">
    <w:abstractNumId w:val="17"/>
  </w:num>
  <w:num w:numId="27">
    <w:abstractNumId w:val="40"/>
  </w:num>
  <w:num w:numId="28">
    <w:abstractNumId w:val="37"/>
  </w:num>
  <w:num w:numId="29">
    <w:abstractNumId w:val="42"/>
  </w:num>
  <w:num w:numId="30">
    <w:abstractNumId w:val="35"/>
  </w:num>
  <w:num w:numId="31">
    <w:abstractNumId w:val="27"/>
  </w:num>
  <w:num w:numId="32">
    <w:abstractNumId w:val="23"/>
  </w:num>
  <w:num w:numId="33">
    <w:abstractNumId w:val="36"/>
  </w:num>
  <w:num w:numId="34">
    <w:abstractNumId w:val="38"/>
  </w:num>
  <w:num w:numId="35">
    <w:abstractNumId w:val="31"/>
  </w:num>
  <w:num w:numId="36">
    <w:abstractNumId w:val="45"/>
  </w:num>
  <w:num w:numId="37">
    <w:abstractNumId w:val="14"/>
  </w:num>
  <w:num w:numId="38">
    <w:abstractNumId w:val="21"/>
  </w:num>
  <w:num w:numId="39">
    <w:abstractNumId w:val="15"/>
  </w:num>
  <w:num w:numId="40">
    <w:abstractNumId w:val="41"/>
  </w:num>
  <w:num w:numId="41">
    <w:abstractNumId w:val="28"/>
  </w:num>
  <w:num w:numId="42">
    <w:abstractNumId w:val="20"/>
  </w:num>
  <w:num w:numId="43">
    <w:abstractNumId w:val="24"/>
  </w:num>
  <w:num w:numId="44">
    <w:abstractNumId w:val="46"/>
  </w:num>
  <w:num w:numId="45">
    <w:abstractNumId w:val="13"/>
  </w:num>
  <w:num w:numId="46">
    <w:abstractNumId w:val="34"/>
  </w:num>
  <w:num w:numId="47">
    <w:abstractNumId w:val="39"/>
  </w:num>
  <w:num w:numId="48">
    <w:abstractNumId w:val="18"/>
  </w:num>
  <w:num w:numId="4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C93"/>
    <w:rsid w:val="000A6394"/>
    <w:rsid w:val="000B7FED"/>
    <w:rsid w:val="000C038A"/>
    <w:rsid w:val="000C6598"/>
    <w:rsid w:val="000D44B3"/>
    <w:rsid w:val="00145D43"/>
    <w:rsid w:val="00190E2E"/>
    <w:rsid w:val="00192C46"/>
    <w:rsid w:val="001A08B3"/>
    <w:rsid w:val="001A7B60"/>
    <w:rsid w:val="001B52F0"/>
    <w:rsid w:val="001B7A65"/>
    <w:rsid w:val="001E41F3"/>
    <w:rsid w:val="001F7784"/>
    <w:rsid w:val="00221CFE"/>
    <w:rsid w:val="002547EB"/>
    <w:rsid w:val="00257A2C"/>
    <w:rsid w:val="0026004D"/>
    <w:rsid w:val="002640DD"/>
    <w:rsid w:val="00275D12"/>
    <w:rsid w:val="002768FA"/>
    <w:rsid w:val="00280AF8"/>
    <w:rsid w:val="00284FEB"/>
    <w:rsid w:val="002860C4"/>
    <w:rsid w:val="002B5741"/>
    <w:rsid w:val="002E472E"/>
    <w:rsid w:val="003022FC"/>
    <w:rsid w:val="00305409"/>
    <w:rsid w:val="003609EF"/>
    <w:rsid w:val="0036231A"/>
    <w:rsid w:val="00374DD4"/>
    <w:rsid w:val="003A2F07"/>
    <w:rsid w:val="003E1A36"/>
    <w:rsid w:val="00403291"/>
    <w:rsid w:val="00410371"/>
    <w:rsid w:val="004242F1"/>
    <w:rsid w:val="00426AAF"/>
    <w:rsid w:val="0044719E"/>
    <w:rsid w:val="004B75B7"/>
    <w:rsid w:val="004D0F5A"/>
    <w:rsid w:val="005141D9"/>
    <w:rsid w:val="0051580D"/>
    <w:rsid w:val="00547111"/>
    <w:rsid w:val="00592D74"/>
    <w:rsid w:val="005A32FC"/>
    <w:rsid w:val="005B256A"/>
    <w:rsid w:val="005E2C44"/>
    <w:rsid w:val="00621188"/>
    <w:rsid w:val="006257ED"/>
    <w:rsid w:val="00653DE4"/>
    <w:rsid w:val="00665C47"/>
    <w:rsid w:val="006820AE"/>
    <w:rsid w:val="0068250A"/>
    <w:rsid w:val="00695808"/>
    <w:rsid w:val="006A0A52"/>
    <w:rsid w:val="006B46FB"/>
    <w:rsid w:val="006C04F2"/>
    <w:rsid w:val="006E21FB"/>
    <w:rsid w:val="00712916"/>
    <w:rsid w:val="0072231E"/>
    <w:rsid w:val="00792342"/>
    <w:rsid w:val="0079295B"/>
    <w:rsid w:val="007977A8"/>
    <w:rsid w:val="007B512A"/>
    <w:rsid w:val="007C2097"/>
    <w:rsid w:val="007D0FCC"/>
    <w:rsid w:val="007D21F4"/>
    <w:rsid w:val="007D6A07"/>
    <w:rsid w:val="007F7259"/>
    <w:rsid w:val="008040A8"/>
    <w:rsid w:val="008279FA"/>
    <w:rsid w:val="00836046"/>
    <w:rsid w:val="008626E7"/>
    <w:rsid w:val="00863785"/>
    <w:rsid w:val="00870EE7"/>
    <w:rsid w:val="008863B9"/>
    <w:rsid w:val="008A45A6"/>
    <w:rsid w:val="008D3CCC"/>
    <w:rsid w:val="008E7CCF"/>
    <w:rsid w:val="008F3789"/>
    <w:rsid w:val="008F686C"/>
    <w:rsid w:val="00903EE6"/>
    <w:rsid w:val="009148DE"/>
    <w:rsid w:val="00931FFC"/>
    <w:rsid w:val="00941E30"/>
    <w:rsid w:val="009531B0"/>
    <w:rsid w:val="009741B3"/>
    <w:rsid w:val="009777D9"/>
    <w:rsid w:val="00991B88"/>
    <w:rsid w:val="0099376A"/>
    <w:rsid w:val="009A5753"/>
    <w:rsid w:val="009A579D"/>
    <w:rsid w:val="009E3297"/>
    <w:rsid w:val="009F734F"/>
    <w:rsid w:val="00A246B6"/>
    <w:rsid w:val="00A30EE2"/>
    <w:rsid w:val="00A47E70"/>
    <w:rsid w:val="00A50CF0"/>
    <w:rsid w:val="00A5573F"/>
    <w:rsid w:val="00A7671C"/>
    <w:rsid w:val="00A80BDF"/>
    <w:rsid w:val="00AA2CBC"/>
    <w:rsid w:val="00AC5820"/>
    <w:rsid w:val="00AC790B"/>
    <w:rsid w:val="00AD1CD8"/>
    <w:rsid w:val="00B02736"/>
    <w:rsid w:val="00B258BB"/>
    <w:rsid w:val="00B37E29"/>
    <w:rsid w:val="00B63EE8"/>
    <w:rsid w:val="00B67B97"/>
    <w:rsid w:val="00B916B7"/>
    <w:rsid w:val="00B968C8"/>
    <w:rsid w:val="00BA3EC5"/>
    <w:rsid w:val="00BA51D9"/>
    <w:rsid w:val="00BB5DFC"/>
    <w:rsid w:val="00BC158A"/>
    <w:rsid w:val="00BD279D"/>
    <w:rsid w:val="00BD6BB8"/>
    <w:rsid w:val="00C23B2A"/>
    <w:rsid w:val="00C313A2"/>
    <w:rsid w:val="00C66BA2"/>
    <w:rsid w:val="00C870F6"/>
    <w:rsid w:val="00C95985"/>
    <w:rsid w:val="00CC5026"/>
    <w:rsid w:val="00CC68D0"/>
    <w:rsid w:val="00D03F9A"/>
    <w:rsid w:val="00D06D51"/>
    <w:rsid w:val="00D24991"/>
    <w:rsid w:val="00D47314"/>
    <w:rsid w:val="00D50255"/>
    <w:rsid w:val="00D66520"/>
    <w:rsid w:val="00D84AE9"/>
    <w:rsid w:val="00D9124E"/>
    <w:rsid w:val="00DA675E"/>
    <w:rsid w:val="00DC62B0"/>
    <w:rsid w:val="00DE34CF"/>
    <w:rsid w:val="00DF5C7E"/>
    <w:rsid w:val="00E13F3D"/>
    <w:rsid w:val="00E16332"/>
    <w:rsid w:val="00E34898"/>
    <w:rsid w:val="00E367DF"/>
    <w:rsid w:val="00EB09B7"/>
    <w:rsid w:val="00EE7D7C"/>
    <w:rsid w:val="00F25D98"/>
    <w:rsid w:val="00F300FB"/>
    <w:rsid w:val="00F47FC9"/>
    <w:rsid w:val="00FB6386"/>
    <w:rsid w:val="00FE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E7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7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E7CC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7CCF"/>
    <w:rPr>
      <w:rFonts w:ascii="Arial" w:hAnsi="Arial"/>
      <w:b/>
      <w:lang w:val="en-GB" w:eastAsia="en-US"/>
    </w:rPr>
  </w:style>
  <w:style w:type="paragraph" w:styleId="af7">
    <w:name w:val="macro"/>
    <w:link w:val="af8"/>
    <w:rsid w:val="00B63E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8">
    <w:name w:val="宏文本 字符"/>
    <w:basedOn w:val="a0"/>
    <w:link w:val="af7"/>
    <w:rsid w:val="00B63EE8"/>
    <w:rPr>
      <w:rFonts w:ascii="Courier New" w:eastAsia="宋体" w:hAnsi="Courier New" w:cs="Courier New"/>
      <w:lang w:val="en-GB" w:eastAsia="en-US"/>
    </w:rPr>
  </w:style>
  <w:style w:type="character" w:customStyle="1" w:styleId="31">
    <w:name w:val="标题 3 字符"/>
    <w:link w:val="30"/>
    <w:rsid w:val="00B63EE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B63EE8"/>
    <w:rPr>
      <w:rFonts w:ascii="Arial" w:hAnsi="Arial"/>
      <w:sz w:val="24"/>
      <w:lang w:val="en-GB" w:eastAsia="en-US"/>
    </w:rPr>
  </w:style>
  <w:style w:type="paragraph" w:styleId="af9">
    <w:name w:val="table of authorities"/>
    <w:basedOn w:val="a"/>
    <w:next w:val="a"/>
    <w:rsid w:val="00B63EE8"/>
    <w:pPr>
      <w:ind w:left="200" w:hanging="200"/>
    </w:pPr>
    <w:rPr>
      <w:rFonts w:eastAsia="宋体"/>
    </w:rPr>
  </w:style>
  <w:style w:type="paragraph" w:styleId="afa">
    <w:name w:val="Note Heading"/>
    <w:basedOn w:val="a"/>
    <w:next w:val="a"/>
    <w:link w:val="afb"/>
    <w:rsid w:val="00B63EE8"/>
    <w:rPr>
      <w:rFonts w:eastAsia="宋体"/>
    </w:rPr>
  </w:style>
  <w:style w:type="character" w:customStyle="1" w:styleId="afb">
    <w:name w:val="注释标题 字符"/>
    <w:basedOn w:val="a0"/>
    <w:link w:val="afa"/>
    <w:rsid w:val="00B63EE8"/>
    <w:rPr>
      <w:rFonts w:ascii="Times New Roman" w:eastAsia="宋体" w:hAnsi="Times New Roman"/>
      <w:lang w:val="en-GB" w:eastAsia="en-US"/>
    </w:rPr>
  </w:style>
  <w:style w:type="paragraph" w:styleId="80">
    <w:name w:val="index 8"/>
    <w:basedOn w:val="a"/>
    <w:next w:val="a"/>
    <w:rsid w:val="00B63EE8"/>
    <w:pPr>
      <w:ind w:left="1600" w:hanging="200"/>
    </w:pPr>
    <w:rPr>
      <w:rFonts w:eastAsia="宋体"/>
    </w:rPr>
  </w:style>
  <w:style w:type="paragraph" w:styleId="afc">
    <w:name w:val="E-mail Signature"/>
    <w:basedOn w:val="a"/>
    <w:link w:val="afd"/>
    <w:rsid w:val="00B63EE8"/>
    <w:rPr>
      <w:rFonts w:eastAsia="宋体"/>
    </w:rPr>
  </w:style>
  <w:style w:type="character" w:customStyle="1" w:styleId="afd">
    <w:name w:val="电子邮件签名 字符"/>
    <w:basedOn w:val="a0"/>
    <w:link w:val="afc"/>
    <w:rsid w:val="00B63EE8"/>
    <w:rPr>
      <w:rFonts w:ascii="Times New Roman" w:eastAsia="宋体" w:hAnsi="Times New Roman"/>
      <w:lang w:val="en-GB" w:eastAsia="en-US"/>
    </w:rPr>
  </w:style>
  <w:style w:type="paragraph" w:styleId="afe">
    <w:name w:val="Normal Indent"/>
    <w:basedOn w:val="a"/>
    <w:rsid w:val="00B63EE8"/>
    <w:pPr>
      <w:ind w:left="720"/>
    </w:pPr>
    <w:rPr>
      <w:rFonts w:eastAsia="宋体"/>
    </w:rPr>
  </w:style>
  <w:style w:type="paragraph" w:styleId="aff">
    <w:name w:val="caption"/>
    <w:basedOn w:val="a"/>
    <w:next w:val="a"/>
    <w:qFormat/>
    <w:rsid w:val="00B63EE8"/>
    <w:rPr>
      <w:rFonts w:eastAsia="宋体"/>
      <w:b/>
      <w:bCs/>
    </w:rPr>
  </w:style>
  <w:style w:type="paragraph" w:styleId="54">
    <w:name w:val="index 5"/>
    <w:basedOn w:val="a"/>
    <w:next w:val="a"/>
    <w:rsid w:val="00B63EE8"/>
    <w:pPr>
      <w:ind w:left="1000" w:hanging="200"/>
    </w:pPr>
    <w:rPr>
      <w:rFonts w:eastAsia="宋体"/>
    </w:rPr>
  </w:style>
  <w:style w:type="paragraph" w:styleId="aff0">
    <w:name w:val="envelope address"/>
    <w:basedOn w:val="a"/>
    <w:rsid w:val="00B63EE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character" w:customStyle="1" w:styleId="af6">
    <w:name w:val="文档结构图 字符"/>
    <w:link w:val="af5"/>
    <w:rsid w:val="00B63EE8"/>
    <w:rPr>
      <w:rFonts w:ascii="Tahoma" w:hAnsi="Tahoma" w:cs="Tahoma"/>
      <w:shd w:val="clear" w:color="auto" w:fill="000080"/>
      <w:lang w:val="en-GB" w:eastAsia="en-US"/>
    </w:rPr>
  </w:style>
  <w:style w:type="paragraph" w:styleId="aff1">
    <w:name w:val="toa heading"/>
    <w:basedOn w:val="a"/>
    <w:next w:val="a"/>
    <w:rsid w:val="00B63EE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af">
    <w:name w:val="批注文字 字符"/>
    <w:link w:val="ae"/>
    <w:rsid w:val="00B63EE8"/>
    <w:rPr>
      <w:rFonts w:ascii="Times New Roman" w:hAnsi="Times New Roman"/>
      <w:lang w:val="en-GB" w:eastAsia="en-US"/>
    </w:rPr>
  </w:style>
  <w:style w:type="paragraph" w:styleId="60">
    <w:name w:val="index 6"/>
    <w:basedOn w:val="a"/>
    <w:next w:val="a"/>
    <w:rsid w:val="00B63EE8"/>
    <w:pPr>
      <w:ind w:left="1200" w:hanging="200"/>
    </w:pPr>
    <w:rPr>
      <w:rFonts w:eastAsia="宋体"/>
    </w:rPr>
  </w:style>
  <w:style w:type="paragraph" w:styleId="aff2">
    <w:name w:val="Salutation"/>
    <w:basedOn w:val="a"/>
    <w:next w:val="a"/>
    <w:link w:val="aff3"/>
    <w:rsid w:val="00B63EE8"/>
    <w:rPr>
      <w:rFonts w:eastAsia="宋体"/>
    </w:rPr>
  </w:style>
  <w:style w:type="character" w:customStyle="1" w:styleId="aff3">
    <w:name w:val="称呼 字符"/>
    <w:basedOn w:val="a0"/>
    <w:link w:val="aff2"/>
    <w:rsid w:val="00B63EE8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B63EE8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B63EE8"/>
    <w:rPr>
      <w:rFonts w:ascii="Times New Roman" w:eastAsia="宋体" w:hAnsi="Times New Roman"/>
      <w:sz w:val="16"/>
      <w:szCs w:val="16"/>
      <w:lang w:val="en-GB" w:eastAsia="en-US"/>
    </w:rPr>
  </w:style>
  <w:style w:type="paragraph" w:styleId="aff4">
    <w:name w:val="Closing"/>
    <w:basedOn w:val="a"/>
    <w:link w:val="aff5"/>
    <w:rsid w:val="00B63EE8"/>
    <w:pPr>
      <w:ind w:left="4252"/>
    </w:pPr>
    <w:rPr>
      <w:rFonts w:eastAsia="宋体"/>
    </w:rPr>
  </w:style>
  <w:style w:type="character" w:customStyle="1" w:styleId="aff5">
    <w:name w:val="结束语 字符"/>
    <w:basedOn w:val="a0"/>
    <w:link w:val="aff4"/>
    <w:rsid w:val="00B63EE8"/>
    <w:rPr>
      <w:rFonts w:ascii="Times New Roman" w:eastAsia="宋体" w:hAnsi="Times New Roman"/>
      <w:lang w:val="en-GB" w:eastAsia="en-US"/>
    </w:rPr>
  </w:style>
  <w:style w:type="paragraph" w:styleId="aff6">
    <w:name w:val="Body Text"/>
    <w:basedOn w:val="a"/>
    <w:link w:val="aff7"/>
    <w:rsid w:val="00B63EE8"/>
    <w:pPr>
      <w:spacing w:after="120"/>
    </w:pPr>
    <w:rPr>
      <w:rFonts w:eastAsia="宋体"/>
    </w:rPr>
  </w:style>
  <w:style w:type="character" w:customStyle="1" w:styleId="aff7">
    <w:name w:val="正文文本 字符"/>
    <w:basedOn w:val="a0"/>
    <w:link w:val="aff6"/>
    <w:rsid w:val="00B63EE8"/>
    <w:rPr>
      <w:rFonts w:ascii="Times New Roman" w:eastAsia="宋体" w:hAnsi="Times New Roman"/>
      <w:lang w:val="en-GB" w:eastAsia="en-US"/>
    </w:rPr>
  </w:style>
  <w:style w:type="paragraph" w:styleId="aff8">
    <w:name w:val="Body Text Indent"/>
    <w:basedOn w:val="a"/>
    <w:link w:val="aff9"/>
    <w:rsid w:val="00B63EE8"/>
    <w:pPr>
      <w:spacing w:after="120"/>
      <w:ind w:left="283"/>
    </w:pPr>
    <w:rPr>
      <w:rFonts w:eastAsia="宋体"/>
    </w:rPr>
  </w:style>
  <w:style w:type="character" w:customStyle="1" w:styleId="aff9">
    <w:name w:val="正文文本缩进 字符"/>
    <w:basedOn w:val="a0"/>
    <w:link w:val="aff8"/>
    <w:rsid w:val="00B63EE8"/>
    <w:rPr>
      <w:rFonts w:ascii="Times New Roman" w:eastAsia="宋体" w:hAnsi="Times New Roman"/>
      <w:lang w:val="en-GB" w:eastAsia="en-US"/>
    </w:rPr>
  </w:style>
  <w:style w:type="paragraph" w:styleId="3">
    <w:name w:val="List Number 3"/>
    <w:basedOn w:val="a"/>
    <w:rsid w:val="00B63EE8"/>
    <w:pPr>
      <w:numPr>
        <w:numId w:val="5"/>
      </w:numPr>
      <w:tabs>
        <w:tab w:val="left" w:pos="926"/>
      </w:tabs>
      <w:contextualSpacing/>
    </w:pPr>
    <w:rPr>
      <w:rFonts w:eastAsia="宋体"/>
    </w:rPr>
  </w:style>
  <w:style w:type="paragraph" w:styleId="affa">
    <w:name w:val="List Continue"/>
    <w:basedOn w:val="a"/>
    <w:rsid w:val="00B63EE8"/>
    <w:pPr>
      <w:spacing w:after="120"/>
      <w:ind w:left="283"/>
      <w:contextualSpacing/>
    </w:pPr>
    <w:rPr>
      <w:rFonts w:eastAsia="宋体"/>
    </w:rPr>
  </w:style>
  <w:style w:type="paragraph" w:styleId="affb">
    <w:name w:val="Block Text"/>
    <w:basedOn w:val="a"/>
    <w:rsid w:val="00B63EE8"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rsid w:val="00B63EE8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B63EE8"/>
    <w:rPr>
      <w:rFonts w:ascii="Times New Roman" w:eastAsia="宋体" w:hAnsi="Times New Roman"/>
      <w:i/>
      <w:iCs/>
      <w:lang w:val="en-GB" w:eastAsia="en-US"/>
    </w:rPr>
  </w:style>
  <w:style w:type="paragraph" w:styleId="44">
    <w:name w:val="index 4"/>
    <w:basedOn w:val="a"/>
    <w:next w:val="a"/>
    <w:rsid w:val="00B63EE8"/>
    <w:pPr>
      <w:ind w:left="800" w:hanging="200"/>
    </w:pPr>
    <w:rPr>
      <w:rFonts w:eastAsia="宋体"/>
    </w:rPr>
  </w:style>
  <w:style w:type="paragraph" w:styleId="affc">
    <w:name w:val="Plain Text"/>
    <w:basedOn w:val="a"/>
    <w:link w:val="affd"/>
    <w:rsid w:val="00B63EE8"/>
    <w:rPr>
      <w:rFonts w:ascii="Courier New" w:eastAsia="宋体" w:hAnsi="Courier New" w:cs="Courier New"/>
    </w:rPr>
  </w:style>
  <w:style w:type="character" w:customStyle="1" w:styleId="affd">
    <w:name w:val="纯文本 字符"/>
    <w:basedOn w:val="a0"/>
    <w:link w:val="affc"/>
    <w:rsid w:val="00B63EE8"/>
    <w:rPr>
      <w:rFonts w:ascii="Courier New" w:eastAsia="宋体" w:hAnsi="Courier New" w:cs="Courier New"/>
      <w:lang w:val="en-GB" w:eastAsia="en-US"/>
    </w:rPr>
  </w:style>
  <w:style w:type="paragraph" w:styleId="4">
    <w:name w:val="List Number 4"/>
    <w:basedOn w:val="a"/>
    <w:rsid w:val="00B63EE8"/>
    <w:pPr>
      <w:numPr>
        <w:numId w:val="8"/>
      </w:numPr>
      <w:tabs>
        <w:tab w:val="left" w:pos="1209"/>
      </w:tabs>
      <w:contextualSpacing/>
    </w:pPr>
    <w:rPr>
      <w:rFonts w:eastAsia="宋体"/>
    </w:rPr>
  </w:style>
  <w:style w:type="paragraph" w:styleId="36">
    <w:name w:val="index 3"/>
    <w:basedOn w:val="a"/>
    <w:next w:val="a"/>
    <w:rsid w:val="00B63EE8"/>
    <w:pPr>
      <w:ind w:left="600" w:hanging="200"/>
    </w:pPr>
    <w:rPr>
      <w:rFonts w:eastAsia="宋体"/>
    </w:rPr>
  </w:style>
  <w:style w:type="paragraph" w:styleId="affe">
    <w:name w:val="Date"/>
    <w:basedOn w:val="a"/>
    <w:next w:val="a"/>
    <w:link w:val="afff"/>
    <w:rsid w:val="00B63EE8"/>
    <w:rPr>
      <w:rFonts w:eastAsia="宋体"/>
    </w:rPr>
  </w:style>
  <w:style w:type="character" w:customStyle="1" w:styleId="afff">
    <w:name w:val="日期 字符"/>
    <w:basedOn w:val="a0"/>
    <w:link w:val="affe"/>
    <w:rsid w:val="00B63EE8"/>
    <w:rPr>
      <w:rFonts w:ascii="Times New Roman" w:eastAsia="宋体" w:hAnsi="Times New Roman"/>
      <w:lang w:val="en-GB" w:eastAsia="en-US"/>
    </w:rPr>
  </w:style>
  <w:style w:type="paragraph" w:styleId="25">
    <w:name w:val="Body Text Indent 2"/>
    <w:basedOn w:val="a"/>
    <w:link w:val="26"/>
    <w:rsid w:val="00B63EE8"/>
    <w:pPr>
      <w:spacing w:after="120" w:line="480" w:lineRule="auto"/>
      <w:ind w:left="283"/>
    </w:pPr>
    <w:rPr>
      <w:rFonts w:eastAsia="宋体"/>
    </w:rPr>
  </w:style>
  <w:style w:type="character" w:customStyle="1" w:styleId="26">
    <w:name w:val="正文文本缩进 2 字符"/>
    <w:basedOn w:val="a0"/>
    <w:link w:val="25"/>
    <w:rsid w:val="00B63EE8"/>
    <w:rPr>
      <w:rFonts w:ascii="Times New Roman" w:eastAsia="宋体" w:hAnsi="Times New Roman"/>
      <w:lang w:val="en-GB" w:eastAsia="en-US"/>
    </w:rPr>
  </w:style>
  <w:style w:type="paragraph" w:styleId="afff0">
    <w:name w:val="endnote text"/>
    <w:basedOn w:val="a"/>
    <w:link w:val="afff1"/>
    <w:rsid w:val="00B63EE8"/>
    <w:rPr>
      <w:rFonts w:eastAsia="宋体"/>
    </w:rPr>
  </w:style>
  <w:style w:type="character" w:customStyle="1" w:styleId="afff1">
    <w:name w:val="尾注文本 字符"/>
    <w:basedOn w:val="a0"/>
    <w:link w:val="afff0"/>
    <w:rsid w:val="00B63EE8"/>
    <w:rPr>
      <w:rFonts w:ascii="Times New Roman" w:eastAsia="宋体" w:hAnsi="Times New Roman"/>
      <w:lang w:val="en-GB" w:eastAsia="en-US"/>
    </w:rPr>
  </w:style>
  <w:style w:type="paragraph" w:styleId="55">
    <w:name w:val="List Continue 5"/>
    <w:basedOn w:val="a"/>
    <w:rsid w:val="00B63EE8"/>
    <w:pPr>
      <w:spacing w:after="120"/>
      <w:ind w:left="1415"/>
      <w:contextualSpacing/>
    </w:pPr>
    <w:rPr>
      <w:rFonts w:eastAsia="宋体"/>
    </w:rPr>
  </w:style>
  <w:style w:type="character" w:customStyle="1" w:styleId="af2">
    <w:name w:val="批注框文本 字符"/>
    <w:link w:val="af1"/>
    <w:rsid w:val="00B63EE8"/>
    <w:rPr>
      <w:rFonts w:ascii="Tahoma" w:hAnsi="Tahoma" w:cs="Tahoma"/>
      <w:sz w:val="16"/>
      <w:szCs w:val="16"/>
      <w:lang w:val="en-GB" w:eastAsia="en-US"/>
    </w:rPr>
  </w:style>
  <w:style w:type="paragraph" w:styleId="afff2">
    <w:name w:val="envelope return"/>
    <w:basedOn w:val="a"/>
    <w:rsid w:val="00B63EE8"/>
    <w:rPr>
      <w:rFonts w:ascii="Calibri Light" w:eastAsia="Yu Gothic Light" w:hAnsi="Calibri Light"/>
    </w:rPr>
  </w:style>
  <w:style w:type="paragraph" w:styleId="afff3">
    <w:name w:val="Signature"/>
    <w:basedOn w:val="a"/>
    <w:link w:val="afff4"/>
    <w:rsid w:val="00B63EE8"/>
    <w:pPr>
      <w:ind w:left="4252"/>
    </w:pPr>
    <w:rPr>
      <w:rFonts w:eastAsia="宋体"/>
    </w:rPr>
  </w:style>
  <w:style w:type="character" w:customStyle="1" w:styleId="afff4">
    <w:name w:val="签名 字符"/>
    <w:basedOn w:val="a0"/>
    <w:link w:val="afff3"/>
    <w:rsid w:val="00B63EE8"/>
    <w:rPr>
      <w:rFonts w:ascii="Times New Roman" w:eastAsia="宋体" w:hAnsi="Times New Roman"/>
      <w:lang w:val="en-GB" w:eastAsia="en-US"/>
    </w:rPr>
  </w:style>
  <w:style w:type="paragraph" w:styleId="45">
    <w:name w:val="List Continue 4"/>
    <w:basedOn w:val="a"/>
    <w:rsid w:val="00B63EE8"/>
    <w:pPr>
      <w:spacing w:after="120"/>
      <w:ind w:left="1132"/>
      <w:contextualSpacing/>
    </w:pPr>
    <w:rPr>
      <w:rFonts w:eastAsia="宋体"/>
    </w:rPr>
  </w:style>
  <w:style w:type="paragraph" w:styleId="afff5">
    <w:name w:val="index heading"/>
    <w:basedOn w:val="a"/>
    <w:next w:val="11"/>
    <w:rsid w:val="00B63EE8"/>
    <w:rPr>
      <w:rFonts w:ascii="Calibri Light" w:eastAsia="Yu Gothic Light" w:hAnsi="Calibri Light"/>
      <w:b/>
      <w:bCs/>
    </w:rPr>
  </w:style>
  <w:style w:type="paragraph" w:styleId="afff6">
    <w:name w:val="Subtitle"/>
    <w:basedOn w:val="a"/>
    <w:next w:val="a"/>
    <w:link w:val="afff7"/>
    <w:qFormat/>
    <w:rsid w:val="00B63EE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副标题 字符"/>
    <w:basedOn w:val="a0"/>
    <w:link w:val="afff6"/>
    <w:rsid w:val="00B63EE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B63EE8"/>
    <w:pPr>
      <w:numPr>
        <w:numId w:val="9"/>
      </w:numPr>
      <w:tabs>
        <w:tab w:val="left" w:pos="1492"/>
      </w:tabs>
      <w:contextualSpacing/>
    </w:pPr>
    <w:rPr>
      <w:rFonts w:eastAsia="宋体"/>
    </w:rPr>
  </w:style>
  <w:style w:type="character" w:customStyle="1" w:styleId="a7">
    <w:name w:val="脚注文本 字符"/>
    <w:link w:val="a6"/>
    <w:rsid w:val="00B63EE8"/>
    <w:rPr>
      <w:rFonts w:ascii="Times New Roman" w:hAnsi="Times New Roman"/>
      <w:sz w:val="16"/>
      <w:lang w:val="en-GB" w:eastAsia="en-US"/>
    </w:rPr>
  </w:style>
  <w:style w:type="paragraph" w:styleId="37">
    <w:name w:val="Body Text Indent 3"/>
    <w:basedOn w:val="a"/>
    <w:link w:val="38"/>
    <w:rsid w:val="00B63EE8"/>
    <w:pPr>
      <w:spacing w:after="120"/>
      <w:ind w:left="283"/>
    </w:pPr>
    <w:rPr>
      <w:rFonts w:eastAsia="宋体"/>
      <w:sz w:val="16"/>
      <w:szCs w:val="16"/>
    </w:rPr>
  </w:style>
  <w:style w:type="character" w:customStyle="1" w:styleId="38">
    <w:name w:val="正文文本缩进 3 字符"/>
    <w:basedOn w:val="a0"/>
    <w:link w:val="37"/>
    <w:rsid w:val="00B63EE8"/>
    <w:rPr>
      <w:rFonts w:ascii="Times New Roman" w:eastAsia="宋体" w:hAnsi="Times New Roman"/>
      <w:sz w:val="16"/>
      <w:szCs w:val="16"/>
      <w:lang w:val="en-GB" w:eastAsia="en-US"/>
    </w:rPr>
  </w:style>
  <w:style w:type="paragraph" w:styleId="70">
    <w:name w:val="index 7"/>
    <w:basedOn w:val="a"/>
    <w:next w:val="a"/>
    <w:rsid w:val="00B63EE8"/>
    <w:pPr>
      <w:ind w:left="1400" w:hanging="200"/>
    </w:pPr>
    <w:rPr>
      <w:rFonts w:eastAsia="宋体"/>
    </w:rPr>
  </w:style>
  <w:style w:type="paragraph" w:styleId="90">
    <w:name w:val="index 9"/>
    <w:basedOn w:val="a"/>
    <w:next w:val="a"/>
    <w:rsid w:val="00B63EE8"/>
    <w:pPr>
      <w:ind w:left="1800" w:hanging="200"/>
    </w:pPr>
    <w:rPr>
      <w:rFonts w:eastAsia="宋体"/>
    </w:rPr>
  </w:style>
  <w:style w:type="paragraph" w:styleId="afff8">
    <w:name w:val="table of figures"/>
    <w:basedOn w:val="a"/>
    <w:next w:val="a"/>
    <w:rsid w:val="00B63EE8"/>
    <w:rPr>
      <w:rFonts w:eastAsia="宋体"/>
    </w:rPr>
  </w:style>
  <w:style w:type="paragraph" w:styleId="27">
    <w:name w:val="Body Text 2"/>
    <w:basedOn w:val="a"/>
    <w:link w:val="28"/>
    <w:rsid w:val="00B63EE8"/>
    <w:pPr>
      <w:spacing w:after="120" w:line="480" w:lineRule="auto"/>
    </w:pPr>
    <w:rPr>
      <w:rFonts w:eastAsia="宋体"/>
    </w:rPr>
  </w:style>
  <w:style w:type="character" w:customStyle="1" w:styleId="28">
    <w:name w:val="正文文本 2 字符"/>
    <w:basedOn w:val="a0"/>
    <w:link w:val="27"/>
    <w:rsid w:val="00B63EE8"/>
    <w:rPr>
      <w:rFonts w:ascii="Times New Roman" w:eastAsia="宋体" w:hAnsi="Times New Roman"/>
      <w:lang w:val="en-GB" w:eastAsia="en-US"/>
    </w:rPr>
  </w:style>
  <w:style w:type="paragraph" w:styleId="29">
    <w:name w:val="List Continue 2"/>
    <w:basedOn w:val="a"/>
    <w:rsid w:val="00B63EE8"/>
    <w:pPr>
      <w:spacing w:after="120"/>
      <w:ind w:left="566"/>
      <w:contextualSpacing/>
    </w:pPr>
    <w:rPr>
      <w:rFonts w:eastAsia="宋体"/>
    </w:rPr>
  </w:style>
  <w:style w:type="paragraph" w:styleId="afff9">
    <w:name w:val="Message Header"/>
    <w:basedOn w:val="a"/>
    <w:link w:val="afffa"/>
    <w:rsid w:val="00B63E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a">
    <w:name w:val="信息标题 字符"/>
    <w:basedOn w:val="a0"/>
    <w:link w:val="afff9"/>
    <w:rsid w:val="00B63EE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B63EE8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B63EE8"/>
    <w:rPr>
      <w:rFonts w:ascii="Courier New" w:eastAsia="宋体" w:hAnsi="Courier New" w:cs="Courier New"/>
      <w:lang w:val="en-GB" w:eastAsia="en-US"/>
    </w:rPr>
  </w:style>
  <w:style w:type="paragraph" w:styleId="afffb">
    <w:name w:val="Normal (Web)"/>
    <w:basedOn w:val="a"/>
    <w:rsid w:val="00B63EE8"/>
    <w:rPr>
      <w:rFonts w:eastAsia="宋体"/>
      <w:sz w:val="24"/>
      <w:szCs w:val="24"/>
    </w:rPr>
  </w:style>
  <w:style w:type="paragraph" w:styleId="39">
    <w:name w:val="List Continue 3"/>
    <w:basedOn w:val="a"/>
    <w:rsid w:val="00B63EE8"/>
    <w:pPr>
      <w:spacing w:after="120"/>
      <w:ind w:left="849"/>
      <w:contextualSpacing/>
    </w:pPr>
    <w:rPr>
      <w:rFonts w:eastAsia="宋体"/>
    </w:rPr>
  </w:style>
  <w:style w:type="paragraph" w:styleId="afffc">
    <w:name w:val="Title"/>
    <w:basedOn w:val="a"/>
    <w:next w:val="a"/>
    <w:link w:val="afffd"/>
    <w:qFormat/>
    <w:rsid w:val="00B63EE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d">
    <w:name w:val="标题 字符"/>
    <w:basedOn w:val="a0"/>
    <w:link w:val="afffc"/>
    <w:rsid w:val="00B63EE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af4">
    <w:name w:val="批注主题 字符"/>
    <w:link w:val="af3"/>
    <w:rsid w:val="00B63EE8"/>
    <w:rPr>
      <w:rFonts w:ascii="Times New Roman" w:hAnsi="Times New Roman"/>
      <w:b/>
      <w:bCs/>
      <w:lang w:val="en-GB" w:eastAsia="en-US"/>
    </w:rPr>
  </w:style>
  <w:style w:type="paragraph" w:styleId="afffe">
    <w:name w:val="Body Text First Indent"/>
    <w:basedOn w:val="aff6"/>
    <w:link w:val="affff"/>
    <w:rsid w:val="00B63EE8"/>
    <w:pPr>
      <w:ind w:firstLine="210"/>
    </w:pPr>
  </w:style>
  <w:style w:type="character" w:customStyle="1" w:styleId="affff">
    <w:name w:val="正文文本首行缩进 字符"/>
    <w:basedOn w:val="aff7"/>
    <w:link w:val="afffe"/>
    <w:rsid w:val="00B63EE8"/>
    <w:rPr>
      <w:rFonts w:ascii="Times New Roman" w:eastAsia="宋体" w:hAnsi="Times New Roman"/>
      <w:lang w:val="en-GB" w:eastAsia="en-US"/>
    </w:rPr>
  </w:style>
  <w:style w:type="paragraph" w:styleId="2a">
    <w:name w:val="Body Text First Indent 2"/>
    <w:basedOn w:val="aff8"/>
    <w:link w:val="2b"/>
    <w:rsid w:val="00B63EE8"/>
    <w:pPr>
      <w:ind w:firstLine="210"/>
    </w:pPr>
  </w:style>
  <w:style w:type="character" w:customStyle="1" w:styleId="2b">
    <w:name w:val="正文文本首行缩进 2 字符"/>
    <w:basedOn w:val="aff9"/>
    <w:link w:val="2a"/>
    <w:rsid w:val="00B63EE8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qFormat/>
    <w:rsid w:val="00B63E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3EE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B63EE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63E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B63E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3EE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B63EE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63E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63EE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63EE8"/>
    <w:rPr>
      <w:rFonts w:eastAsia="宋体"/>
    </w:rPr>
  </w:style>
  <w:style w:type="paragraph" w:customStyle="1" w:styleId="Guidance">
    <w:name w:val="Guidance"/>
    <w:basedOn w:val="a"/>
    <w:rsid w:val="00B63EE8"/>
    <w:rPr>
      <w:rFonts w:eastAsia="宋体"/>
      <w:i/>
      <w:color w:val="0000FF"/>
    </w:rPr>
  </w:style>
  <w:style w:type="paragraph" w:styleId="TOC">
    <w:name w:val="TOC Heading"/>
    <w:basedOn w:val="1"/>
    <w:next w:val="a"/>
    <w:uiPriority w:val="39"/>
    <w:qFormat/>
    <w:rsid w:val="00B63E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63E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63EE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B63EE8"/>
    <w:rPr>
      <w:lang w:val="en-GB" w:eastAsia="en-US"/>
    </w:rPr>
  </w:style>
  <w:style w:type="character" w:styleId="affff0">
    <w:name w:val="Unresolved Mention"/>
    <w:uiPriority w:val="99"/>
    <w:unhideWhenUsed/>
    <w:rsid w:val="00B63EE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63EE8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63EE8"/>
    <w:pPr>
      <w:pageBreakBefore/>
    </w:pPr>
    <w:rPr>
      <w:rFonts w:eastAsia="宋体"/>
    </w:rPr>
  </w:style>
  <w:style w:type="character" w:customStyle="1" w:styleId="TAN0">
    <w:name w:val="TAN (文字)"/>
    <w:rsid w:val="00B63EE8"/>
    <w:rPr>
      <w:rFonts w:ascii="Arial" w:eastAsia="Batang" w:hAnsi="Arial"/>
      <w:sz w:val="18"/>
      <w:lang w:val="en-GB" w:eastAsia="en-US" w:bidi="ar-SA"/>
    </w:rPr>
  </w:style>
  <w:style w:type="paragraph" w:styleId="affff1">
    <w:name w:val="Revision"/>
    <w:uiPriority w:val="99"/>
    <w:semiHidden/>
    <w:rsid w:val="00B63EE8"/>
    <w:rPr>
      <w:rFonts w:ascii="Times New Roman" w:eastAsia="宋体" w:hAnsi="Times New Roman"/>
      <w:lang w:val="en-GB" w:eastAsia="en-US"/>
    </w:rPr>
  </w:style>
  <w:style w:type="paragraph" w:styleId="affff2">
    <w:name w:val="Bibliography"/>
    <w:basedOn w:val="a"/>
    <w:next w:val="a"/>
    <w:uiPriority w:val="37"/>
    <w:unhideWhenUsed/>
    <w:rsid w:val="00B63EE8"/>
    <w:rPr>
      <w:rFonts w:eastAsia="宋体"/>
    </w:rPr>
  </w:style>
  <w:style w:type="paragraph" w:styleId="affff3">
    <w:name w:val="Intense Quote"/>
    <w:basedOn w:val="a"/>
    <w:next w:val="a"/>
    <w:link w:val="affff4"/>
    <w:uiPriority w:val="30"/>
    <w:qFormat/>
    <w:rsid w:val="00B63EE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4">
    <w:name w:val="明显引用 字符"/>
    <w:basedOn w:val="a0"/>
    <w:link w:val="affff3"/>
    <w:uiPriority w:val="30"/>
    <w:rsid w:val="00B63EE8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5">
    <w:name w:val="List Paragraph"/>
    <w:basedOn w:val="a"/>
    <w:uiPriority w:val="34"/>
    <w:qFormat/>
    <w:rsid w:val="00B63EE8"/>
    <w:pPr>
      <w:ind w:left="720"/>
    </w:pPr>
    <w:rPr>
      <w:rFonts w:eastAsia="宋体"/>
    </w:rPr>
  </w:style>
  <w:style w:type="paragraph" w:styleId="affff6">
    <w:name w:val="No Spacing"/>
    <w:uiPriority w:val="1"/>
    <w:qFormat/>
    <w:rsid w:val="00B63EE8"/>
    <w:rPr>
      <w:rFonts w:ascii="Times New Roman" w:eastAsia="宋体" w:hAnsi="Times New Roman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rsid w:val="00B63EE8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8">
    <w:name w:val="引用 字符"/>
    <w:basedOn w:val="a0"/>
    <w:link w:val="affff7"/>
    <w:uiPriority w:val="29"/>
    <w:rsid w:val="00B63EE8"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TAHCar">
    <w:name w:val="TAH Car"/>
    <w:rsid w:val="00B63EE8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B63EE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B63EE8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B63EE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B63EE8"/>
    <w:rPr>
      <w:rFonts w:ascii="Arial" w:hAnsi="Arial"/>
      <w:lang w:val="en-GB" w:eastAsia="en-US"/>
    </w:rPr>
  </w:style>
  <w:style w:type="character" w:customStyle="1" w:styleId="THZchn">
    <w:name w:val="TH Zchn"/>
    <w:rsid w:val="00B63EE8"/>
    <w:rPr>
      <w:rFonts w:ascii="Arial" w:hAnsi="Arial"/>
      <w:b/>
      <w:lang w:eastAsia="en-US"/>
    </w:rPr>
  </w:style>
  <w:style w:type="character" w:customStyle="1" w:styleId="B3Char">
    <w:name w:val="B3 Char"/>
    <w:link w:val="B3"/>
    <w:rsid w:val="00B63EE8"/>
    <w:rPr>
      <w:rFonts w:ascii="Times New Roman" w:hAnsi="Times New Roman"/>
      <w:lang w:val="en-GB" w:eastAsia="en-US"/>
    </w:rPr>
  </w:style>
  <w:style w:type="character" w:customStyle="1" w:styleId="ab">
    <w:name w:val="页脚 字符"/>
    <w:link w:val="aa"/>
    <w:rsid w:val="00B63EE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63E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9">
    <w:name w:val="Table Grid"/>
    <w:basedOn w:val="a1"/>
    <w:rsid w:val="00B63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B63EE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363D4-BEB8-4C06-9ABD-FBE414F20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7787</Words>
  <Characters>44390</Characters>
  <Application>Microsoft Office Word</Application>
  <DocSecurity>0</DocSecurity>
  <Lines>369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2024-08-12T10:45:00Z</dcterms:created>
  <dcterms:modified xsi:type="dcterms:W3CDTF">2024-08-12T10:45:00Z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(3)HLj0iFOt1CAXlufS+ZnmwHhA4EXTFxDjB0NM58+w6hj2GHYuF84jRyQTPGr7wtPrPYgNZw0u
2b8BF4rKstoG3JtFvSiKP7tAIN9e6LMM6oKQwQ/m5jNIEDBFl30nn2t0RB3ul/qZDEeqXNgE
5zbxI14SoNlfxOUg76d529R6taWR51J5PCjgDZr3txMO7dUv+xX+LI2SENvbDwWFe9ORUUPg
4v8iq1MhonmTByjYSd</vt:lpwstr>
  </property>
  <property fmtid="{D5CDD505-2E9C-101B-9397-08002B2CF9AE}" pid="22" name="_2015_ms_pID_7253431">
    <vt:lpwstr>IOOog7mSkzkny345gDNAWi/MHXs4rLTX8tYHb6ujmqvzGbyaVMM+Iu
zfGYdsTDaYMT1KYlnuegF5+yKXIoOSsX16rxb+M2kNwuCKUNd4pPLr/IO/6cFs03iCcq79Wl
BhAT9COg5hJCOpHcJ3XdRRgK/id6ZLGLsE9ovistxDuh03Q7aPmqHfwGpXMKK7xY+KvjxtcF
8g/csEHiWROXwKDJ5EghBzvNIkmvDLTy1yLl</vt:lpwstr>
  </property>
  <property fmtid="{D5CDD505-2E9C-101B-9397-08002B2CF9AE}" pid="23" name="_2015_ms_pID_7253432">
    <vt:lpwstr>lWRJOFvLSTApZ5d1FnZmPhwJojEeLI31oYKd
z26GyvHBmZWS8uCR9uS1bNGquEse3w==</vt:lpwstr>
  </property>
  <property fmtid="{D5CDD505-2E9C-101B-9397-08002B2CF9AE}" pid="24" name="KeyAssetLabel_HuaWei">
    <vt:lpwstr>{HLj0iFOt1CAXlufS+ZnmwHhA4EXTFx}</vt:lpwstr>
  </property>
  <property fmtid="{D5CDD505-2E9C-101B-9397-08002B2CF9AE}" pid="25" name="_862901variable_0907_groupIDlong_2010">
    <vt:lpwstr>(1)UrRYMQMIS731RAqryRHilqoj8u4vvNoe3IRcSfB4PwTUEhjFNoH7G5O6UK23KbYuoJsLxg2X
54c+TzX9+nZeoK8VxoLKvRaEkLm2ZcM8ti36ZFaV+bFFVgXdAihffEh0yBQXZYSy6ZQ4uGWq
zfAau3rFIhS81xyCZPUud78Xm98=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1723459529</vt:lpwstr>
  </property>
</Properties>
</file>